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B228B7" w14:textId="3FB9988B" w:rsidR="00B66E1B" w:rsidRPr="008834A8" w:rsidRDefault="00B66E1B" w:rsidP="00D9059E">
      <w:pPr>
        <w:widowControl w:val="0"/>
        <w:spacing w:after="0" w:line="240" w:lineRule="auto"/>
        <w:ind w:left="2832" w:hanging="2974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8834A8">
        <w:rPr>
          <w:rFonts w:ascii="Arial" w:hAnsi="Arial" w:cs="Arial"/>
          <w:b/>
          <w:bCs/>
          <w:sz w:val="20"/>
          <w:szCs w:val="20"/>
          <w:lang w:val="pt-BR"/>
        </w:rPr>
        <w:t xml:space="preserve">PROPOSTA DE PREÇOS -  ANEXO </w:t>
      </w:r>
      <w:r w:rsidR="00440F94">
        <w:rPr>
          <w:rFonts w:ascii="Arial" w:hAnsi="Arial" w:cs="Arial"/>
          <w:b/>
          <w:bCs/>
          <w:sz w:val="20"/>
          <w:szCs w:val="20"/>
          <w:lang w:val="pt-BR"/>
        </w:rPr>
        <w:t>I</w:t>
      </w:r>
      <w:r w:rsidRPr="008834A8">
        <w:rPr>
          <w:rFonts w:ascii="Arial" w:hAnsi="Arial" w:cs="Arial"/>
          <w:b/>
          <w:bCs/>
          <w:sz w:val="20"/>
          <w:szCs w:val="20"/>
          <w:lang w:val="pt-BR"/>
        </w:rPr>
        <w:t>V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2552"/>
        <w:gridCol w:w="5938"/>
      </w:tblGrid>
      <w:tr w:rsidR="00B66E1B" w:rsidRPr="008834A8" w14:paraId="1EC5B979" w14:textId="77777777" w:rsidTr="00B365C8">
        <w:trPr>
          <w:trHeight w:val="267"/>
          <w:jc w:val="center"/>
        </w:trPr>
        <w:tc>
          <w:tcPr>
            <w:tcW w:w="4807" w:type="dxa"/>
            <w:gridSpan w:val="2"/>
          </w:tcPr>
          <w:p w14:paraId="1ED0A3B0" w14:textId="77777777" w:rsidR="00B66E1B" w:rsidRPr="008834A8" w:rsidRDefault="00B66E1B" w:rsidP="00D9059E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834A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Processo Administrativo: </w:t>
            </w:r>
            <w:r w:rsidRPr="008834A8">
              <w:rPr>
                <w:rFonts w:ascii="Arial" w:hAnsi="Arial" w:cs="Arial"/>
                <w:szCs w:val="2"/>
                <w:lang w:val="pt-BR"/>
              </w:rPr>
              <w:t>XXXXX</w:t>
            </w:r>
            <w:r w:rsidRPr="008834A8">
              <w:rPr>
                <w:b/>
                <w:szCs w:val="2"/>
                <w:lang w:val="pt-BR"/>
              </w:rPr>
              <w:t xml:space="preserve">                                                </w:t>
            </w:r>
          </w:p>
        </w:tc>
        <w:tc>
          <w:tcPr>
            <w:tcW w:w="5938" w:type="dxa"/>
          </w:tcPr>
          <w:p w14:paraId="45245B0C" w14:textId="77777777" w:rsidR="00B66E1B" w:rsidRPr="008834A8" w:rsidRDefault="00B66E1B" w:rsidP="00D9059E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834A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Pregão Eletrônico </w:t>
            </w:r>
            <w:r w:rsidRPr="008834A8">
              <w:rPr>
                <w:rFonts w:ascii="Arial" w:hAnsi="Arial" w:cs="Arial"/>
                <w:sz w:val="20"/>
                <w:szCs w:val="20"/>
                <w:lang w:val="pt-BR"/>
              </w:rPr>
              <w:t>Nº XXXX/2026</w:t>
            </w:r>
          </w:p>
        </w:tc>
      </w:tr>
      <w:tr w:rsidR="00B66E1B" w:rsidRPr="008834A8" w14:paraId="5EA07927" w14:textId="77777777" w:rsidTr="00B365C8">
        <w:trPr>
          <w:trHeight w:val="267"/>
          <w:jc w:val="center"/>
        </w:trPr>
        <w:tc>
          <w:tcPr>
            <w:tcW w:w="2255" w:type="dxa"/>
          </w:tcPr>
          <w:p w14:paraId="22690FD4" w14:textId="77777777" w:rsidR="00B66E1B" w:rsidRPr="008834A8" w:rsidRDefault="00B66E1B" w:rsidP="00D9059E">
            <w:pPr>
              <w:pStyle w:val="Cabealho"/>
              <w:widowControl w:val="0"/>
              <w:tabs>
                <w:tab w:val="left" w:pos="708"/>
              </w:tabs>
              <w:rPr>
                <w:rFonts w:ascii="Arial" w:hAnsi="Arial" w:cs="Arial"/>
                <w:bCs/>
                <w:sz w:val="20"/>
                <w:lang w:val="pt-BR"/>
              </w:rPr>
            </w:pPr>
            <w:r w:rsidRPr="008834A8">
              <w:rPr>
                <w:rFonts w:ascii="Arial" w:hAnsi="Arial" w:cs="Arial"/>
                <w:b/>
                <w:sz w:val="20"/>
                <w:lang w:val="pt-BR"/>
              </w:rPr>
              <w:t xml:space="preserve">RAZÃO SOCIAL: </w:t>
            </w:r>
          </w:p>
        </w:tc>
        <w:tc>
          <w:tcPr>
            <w:tcW w:w="8490" w:type="dxa"/>
            <w:gridSpan w:val="2"/>
          </w:tcPr>
          <w:p w14:paraId="33910CB0" w14:textId="77777777" w:rsidR="00B66E1B" w:rsidRPr="008834A8" w:rsidRDefault="00B66E1B" w:rsidP="00D9059E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B66E1B" w:rsidRPr="008834A8" w14:paraId="7F78F307" w14:textId="77777777" w:rsidTr="00B365C8">
        <w:trPr>
          <w:trHeight w:val="277"/>
          <w:jc w:val="center"/>
        </w:trPr>
        <w:tc>
          <w:tcPr>
            <w:tcW w:w="2255" w:type="dxa"/>
          </w:tcPr>
          <w:p w14:paraId="4D54B65E" w14:textId="77777777" w:rsidR="00B66E1B" w:rsidRPr="008834A8" w:rsidRDefault="00B66E1B" w:rsidP="00D9059E">
            <w:pPr>
              <w:pStyle w:val="Cabealho"/>
              <w:widowControl w:val="0"/>
              <w:tabs>
                <w:tab w:val="left" w:pos="708"/>
              </w:tabs>
              <w:rPr>
                <w:rFonts w:ascii="Arial" w:hAnsi="Arial" w:cs="Arial"/>
                <w:b/>
                <w:sz w:val="20"/>
                <w:lang w:val="pt-BR"/>
              </w:rPr>
            </w:pPr>
            <w:r w:rsidRPr="008834A8">
              <w:rPr>
                <w:rFonts w:ascii="Arial" w:hAnsi="Arial" w:cs="Arial"/>
                <w:b/>
                <w:sz w:val="20"/>
                <w:lang w:val="pt-BR"/>
              </w:rPr>
              <w:t xml:space="preserve">CNPJ: </w:t>
            </w:r>
          </w:p>
        </w:tc>
        <w:tc>
          <w:tcPr>
            <w:tcW w:w="8490" w:type="dxa"/>
            <w:gridSpan w:val="2"/>
          </w:tcPr>
          <w:p w14:paraId="45E50EE3" w14:textId="77777777" w:rsidR="00B66E1B" w:rsidRPr="008834A8" w:rsidRDefault="00B66E1B" w:rsidP="00D9059E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B66E1B" w:rsidRPr="008834A8" w14:paraId="1EA27D8D" w14:textId="77777777" w:rsidTr="00B365C8">
        <w:trPr>
          <w:trHeight w:val="267"/>
          <w:jc w:val="center"/>
        </w:trPr>
        <w:tc>
          <w:tcPr>
            <w:tcW w:w="2255" w:type="dxa"/>
          </w:tcPr>
          <w:p w14:paraId="5E104834" w14:textId="77777777" w:rsidR="00B66E1B" w:rsidRPr="008834A8" w:rsidRDefault="00B66E1B" w:rsidP="00D9059E">
            <w:pPr>
              <w:pStyle w:val="Cabealho"/>
              <w:widowControl w:val="0"/>
              <w:tabs>
                <w:tab w:val="left" w:pos="708"/>
              </w:tabs>
              <w:rPr>
                <w:rFonts w:ascii="Arial" w:hAnsi="Arial" w:cs="Arial"/>
                <w:sz w:val="20"/>
                <w:lang w:val="pt-BR"/>
              </w:rPr>
            </w:pPr>
            <w:r w:rsidRPr="008834A8">
              <w:rPr>
                <w:rFonts w:ascii="Arial" w:hAnsi="Arial" w:cs="Arial"/>
                <w:b/>
                <w:sz w:val="20"/>
                <w:lang w:val="pt-BR"/>
              </w:rPr>
              <w:t>ENDEREÇO:</w:t>
            </w:r>
            <w:r w:rsidRPr="008834A8">
              <w:rPr>
                <w:rFonts w:ascii="Arial" w:hAnsi="Arial" w:cs="Arial"/>
                <w:sz w:val="20"/>
                <w:lang w:val="pt-BR"/>
              </w:rPr>
              <w:t xml:space="preserve"> </w:t>
            </w:r>
          </w:p>
        </w:tc>
        <w:tc>
          <w:tcPr>
            <w:tcW w:w="8490" w:type="dxa"/>
            <w:gridSpan w:val="2"/>
          </w:tcPr>
          <w:p w14:paraId="31AEEC0D" w14:textId="77777777" w:rsidR="00B66E1B" w:rsidRPr="008834A8" w:rsidRDefault="00B66E1B" w:rsidP="00D9059E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B66E1B" w:rsidRPr="008834A8" w14:paraId="53E8589B" w14:textId="77777777" w:rsidTr="00B365C8">
        <w:trPr>
          <w:trHeight w:val="267"/>
          <w:jc w:val="center"/>
        </w:trPr>
        <w:tc>
          <w:tcPr>
            <w:tcW w:w="2255" w:type="dxa"/>
          </w:tcPr>
          <w:p w14:paraId="5AB740FE" w14:textId="77777777" w:rsidR="00B66E1B" w:rsidRPr="008834A8" w:rsidRDefault="00B66E1B" w:rsidP="00D9059E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834A8">
              <w:rPr>
                <w:rFonts w:ascii="Arial" w:hAnsi="Arial" w:cs="Arial"/>
                <w:b/>
                <w:sz w:val="20"/>
                <w:szCs w:val="20"/>
                <w:lang w:val="pt-BR"/>
              </w:rPr>
              <w:t>MUNICÍPIO:</w:t>
            </w:r>
          </w:p>
        </w:tc>
        <w:tc>
          <w:tcPr>
            <w:tcW w:w="8490" w:type="dxa"/>
            <w:gridSpan w:val="2"/>
          </w:tcPr>
          <w:p w14:paraId="43454802" w14:textId="77777777" w:rsidR="00B66E1B" w:rsidRPr="008834A8" w:rsidRDefault="00B66E1B" w:rsidP="00D9059E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B66E1B" w:rsidRPr="008834A8" w14:paraId="3E8D079A" w14:textId="77777777" w:rsidTr="00B365C8">
        <w:trPr>
          <w:trHeight w:val="267"/>
          <w:jc w:val="center"/>
        </w:trPr>
        <w:tc>
          <w:tcPr>
            <w:tcW w:w="2255" w:type="dxa"/>
          </w:tcPr>
          <w:p w14:paraId="139C1105" w14:textId="77777777" w:rsidR="00B66E1B" w:rsidRPr="008834A8" w:rsidRDefault="00B66E1B" w:rsidP="00D9059E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834A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FONE: </w:t>
            </w:r>
          </w:p>
        </w:tc>
        <w:tc>
          <w:tcPr>
            <w:tcW w:w="8490" w:type="dxa"/>
            <w:gridSpan w:val="2"/>
          </w:tcPr>
          <w:p w14:paraId="6545B712" w14:textId="77777777" w:rsidR="00B66E1B" w:rsidRPr="008834A8" w:rsidRDefault="00B66E1B" w:rsidP="00D9059E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B66E1B" w:rsidRPr="008834A8" w14:paraId="678A191A" w14:textId="77777777" w:rsidTr="00B365C8">
        <w:trPr>
          <w:trHeight w:val="277"/>
          <w:jc w:val="center"/>
        </w:trPr>
        <w:tc>
          <w:tcPr>
            <w:tcW w:w="2255" w:type="dxa"/>
          </w:tcPr>
          <w:p w14:paraId="43698586" w14:textId="77777777" w:rsidR="00B66E1B" w:rsidRPr="008834A8" w:rsidRDefault="00B66E1B" w:rsidP="00D9059E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834A8">
              <w:rPr>
                <w:rFonts w:ascii="Arial" w:hAnsi="Arial" w:cs="Arial"/>
                <w:b/>
                <w:sz w:val="20"/>
                <w:szCs w:val="20"/>
                <w:lang w:val="pt-BR"/>
              </w:rPr>
              <w:t>E-MAIL:</w:t>
            </w:r>
          </w:p>
        </w:tc>
        <w:tc>
          <w:tcPr>
            <w:tcW w:w="8490" w:type="dxa"/>
            <w:gridSpan w:val="2"/>
          </w:tcPr>
          <w:p w14:paraId="423432B5" w14:textId="77777777" w:rsidR="00B66E1B" w:rsidRPr="008834A8" w:rsidRDefault="00B66E1B" w:rsidP="00D9059E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B66E1B" w:rsidRPr="008834A8" w14:paraId="5577CE86" w14:textId="77777777" w:rsidTr="00B365C8">
        <w:trPr>
          <w:trHeight w:val="399"/>
          <w:jc w:val="center"/>
        </w:trPr>
        <w:tc>
          <w:tcPr>
            <w:tcW w:w="10745" w:type="dxa"/>
            <w:gridSpan w:val="3"/>
          </w:tcPr>
          <w:p w14:paraId="37F1E1FF" w14:textId="77777777" w:rsidR="00B66E1B" w:rsidRPr="008834A8" w:rsidRDefault="00B66E1B" w:rsidP="00D9059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val="pt-BR"/>
              </w:rPr>
            </w:pPr>
            <w:r w:rsidRPr="008834A8">
              <w:rPr>
                <w:rFonts w:ascii="Arial" w:hAnsi="Arial" w:cs="Arial"/>
                <w:b/>
                <w:bCs/>
                <w:color w:val="000000"/>
                <w:lang w:val="pt-BR"/>
              </w:rPr>
              <w:t>Objeto</w:t>
            </w:r>
          </w:p>
        </w:tc>
      </w:tr>
      <w:tr w:rsidR="00B66E1B" w:rsidRPr="00701A3B" w14:paraId="1B77BE22" w14:textId="77777777" w:rsidTr="00B365C8">
        <w:trPr>
          <w:trHeight w:val="607"/>
          <w:jc w:val="center"/>
        </w:trPr>
        <w:tc>
          <w:tcPr>
            <w:tcW w:w="10745" w:type="dxa"/>
            <w:gridSpan w:val="3"/>
          </w:tcPr>
          <w:p w14:paraId="703AD12E" w14:textId="77777777" w:rsidR="00B66E1B" w:rsidRPr="002B502E" w:rsidRDefault="00B66E1B" w:rsidP="00D9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pt-BR"/>
              </w:rPr>
            </w:pPr>
            <w:r w:rsidRPr="002B502E">
              <w:rPr>
                <w:rFonts w:ascii="Arial" w:hAnsi="Arial" w:cs="Arial"/>
                <w:b/>
                <w:lang w:val="pt-BR"/>
              </w:rPr>
              <w:t>Contratação de empresa especializada para prestação de serviços integrados, sob demanda, de organização, produção e operacionalização de eventos institucionais do CRECI/MS, abrangendo serviços de assessoria nas etapas de planejamento, execução, áudio, vídeo e acompanhamento, antes, durante e após a realização de eventos, realizados no Estado de Mato Grosso do Sul</w:t>
            </w:r>
            <w:r w:rsidRPr="002B502E">
              <w:rPr>
                <w:rFonts w:ascii="Arial" w:hAnsi="Arial" w:cs="Arial"/>
                <w:b/>
                <w:bCs/>
                <w:lang w:val="pt-BR"/>
              </w:rPr>
              <w:t>.</w:t>
            </w:r>
          </w:p>
        </w:tc>
      </w:tr>
    </w:tbl>
    <w:p w14:paraId="5BC5F1E5" w14:textId="77777777" w:rsidR="00B66E1B" w:rsidRDefault="00B66E1B" w:rsidP="00D9059E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876765">
        <w:rPr>
          <w:rFonts w:ascii="Arial" w:hAnsi="Arial" w:cs="Arial"/>
          <w:sz w:val="24"/>
          <w:szCs w:val="24"/>
          <w:lang w:val="pt-BR"/>
        </w:rPr>
        <w:t>*conforme termo de referência.</w:t>
      </w:r>
    </w:p>
    <w:p w14:paraId="617F263E" w14:textId="77777777" w:rsidR="00D9059E" w:rsidRPr="00876765" w:rsidRDefault="00D9059E" w:rsidP="00D9059E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tbl>
      <w:tblPr>
        <w:tblStyle w:val="Tabelacomgrade"/>
        <w:tblW w:w="6160" w:type="pct"/>
        <w:tblInd w:w="-1281" w:type="dxa"/>
        <w:tblLayout w:type="fixed"/>
        <w:tblLook w:val="04A0" w:firstRow="1" w:lastRow="0" w:firstColumn="1" w:lastColumn="0" w:noHBand="0" w:noVBand="1"/>
      </w:tblPr>
      <w:tblGrid>
        <w:gridCol w:w="852"/>
        <w:gridCol w:w="1276"/>
        <w:gridCol w:w="2977"/>
        <w:gridCol w:w="1416"/>
        <w:gridCol w:w="2126"/>
        <w:gridCol w:w="851"/>
        <w:gridCol w:w="1121"/>
        <w:gridCol w:w="13"/>
      </w:tblGrid>
      <w:tr w:rsidR="00EF4316" w:rsidRPr="008306B4" w14:paraId="56BE72C3" w14:textId="77777777" w:rsidTr="00EF4316">
        <w:trPr>
          <w:gridAfter w:val="1"/>
          <w:wAfter w:w="6" w:type="pct"/>
        </w:trPr>
        <w:tc>
          <w:tcPr>
            <w:tcW w:w="401" w:type="pct"/>
          </w:tcPr>
          <w:p w14:paraId="7B6915D6" w14:textId="2FF69D80" w:rsidR="00EF4316" w:rsidRPr="002B502E" w:rsidRDefault="00EF4316" w:rsidP="00D9059E">
            <w:pPr>
              <w:pStyle w:val="Ttulo2"/>
              <w:keepNext w:val="0"/>
              <w:keepLines w:val="0"/>
              <w:widowControl w:val="0"/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Grupo</w:t>
            </w:r>
          </w:p>
        </w:tc>
        <w:tc>
          <w:tcPr>
            <w:tcW w:w="600" w:type="pct"/>
          </w:tcPr>
          <w:p w14:paraId="1100393C" w14:textId="71DF763F" w:rsidR="00EF4316" w:rsidRPr="002B502E" w:rsidRDefault="00EF4316" w:rsidP="00D9059E">
            <w:pPr>
              <w:pStyle w:val="Ttulo2"/>
              <w:keepNext w:val="0"/>
              <w:keepLines w:val="0"/>
              <w:widowControl w:val="0"/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Item</w:t>
            </w:r>
          </w:p>
        </w:tc>
        <w:tc>
          <w:tcPr>
            <w:tcW w:w="1400" w:type="pct"/>
          </w:tcPr>
          <w:p w14:paraId="3190827F" w14:textId="5FF69007" w:rsidR="00EF4316" w:rsidRPr="002B502E" w:rsidRDefault="00EF4316" w:rsidP="00D9059E">
            <w:pPr>
              <w:pStyle w:val="Ttulo2"/>
              <w:keepNext w:val="0"/>
              <w:keepLines w:val="0"/>
              <w:widowControl w:val="0"/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Descrição</w:t>
            </w:r>
          </w:p>
        </w:tc>
        <w:tc>
          <w:tcPr>
            <w:tcW w:w="666" w:type="pct"/>
          </w:tcPr>
          <w:p w14:paraId="0FEB1E01" w14:textId="4C595607" w:rsidR="00EF4316" w:rsidRPr="002B502E" w:rsidRDefault="00EF4316" w:rsidP="00D9059E">
            <w:pPr>
              <w:pStyle w:val="Ttulo2"/>
              <w:keepNext w:val="0"/>
              <w:keepLines w:val="0"/>
              <w:widowControl w:val="0"/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proofErr w:type="spellStart"/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Qtd</w:t>
            </w:r>
            <w:proofErr w:type="spellEnd"/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.</w:t>
            </w:r>
          </w:p>
        </w:tc>
        <w:tc>
          <w:tcPr>
            <w:tcW w:w="1000" w:type="pct"/>
          </w:tcPr>
          <w:p w14:paraId="49EAB400" w14:textId="7383CA70" w:rsidR="00EF4316" w:rsidRPr="002B502E" w:rsidRDefault="00EF4316" w:rsidP="00D9059E">
            <w:pPr>
              <w:pStyle w:val="Ttulo2"/>
              <w:keepNext w:val="0"/>
              <w:keepLines w:val="0"/>
              <w:widowControl w:val="0"/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Unid.</w:t>
            </w:r>
          </w:p>
        </w:tc>
        <w:tc>
          <w:tcPr>
            <w:tcW w:w="400" w:type="pct"/>
          </w:tcPr>
          <w:p w14:paraId="2DB619F9" w14:textId="77777777" w:rsidR="00EF4316" w:rsidRPr="002B502E" w:rsidRDefault="00EF4316" w:rsidP="00D9059E">
            <w:pPr>
              <w:pStyle w:val="Ttulo2"/>
              <w:keepNext w:val="0"/>
              <w:keepLines w:val="0"/>
              <w:widowControl w:val="0"/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Valor Unit.</w:t>
            </w:r>
          </w:p>
          <w:p w14:paraId="4C084136" w14:textId="402DC160" w:rsidR="00EF4316" w:rsidRPr="002B502E" w:rsidRDefault="00EF4316" w:rsidP="00D9059E">
            <w:pPr>
              <w:widowControl w:val="0"/>
              <w:rPr>
                <w:rFonts w:ascii="Arial" w:hAnsi="Arial" w:cs="Arial"/>
                <w:lang w:val="pt-BR"/>
              </w:rPr>
            </w:pPr>
            <w:r w:rsidRPr="002B502E">
              <w:rPr>
                <w:rFonts w:ascii="Arial" w:hAnsi="Arial" w:cs="Arial"/>
                <w:lang w:val="pt-BR"/>
              </w:rPr>
              <w:t>(R$)</w:t>
            </w:r>
          </w:p>
        </w:tc>
        <w:tc>
          <w:tcPr>
            <w:tcW w:w="527" w:type="pct"/>
          </w:tcPr>
          <w:p w14:paraId="3825E55E" w14:textId="7C535852" w:rsidR="00EF4316" w:rsidRPr="002B502E" w:rsidRDefault="00EF4316" w:rsidP="00D9059E">
            <w:pPr>
              <w:pStyle w:val="Ttulo2"/>
              <w:keepNext w:val="0"/>
              <w:keepLines w:val="0"/>
              <w:widowControl w:val="0"/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Valor Total</w:t>
            </w:r>
          </w:p>
          <w:p w14:paraId="73BA8CF4" w14:textId="20DD2B41" w:rsidR="00EF4316" w:rsidRPr="002B502E" w:rsidRDefault="00EF4316" w:rsidP="00D9059E">
            <w:pPr>
              <w:pStyle w:val="Ttulo2"/>
              <w:keepNext w:val="0"/>
              <w:keepLines w:val="0"/>
              <w:widowControl w:val="0"/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(R$)</w:t>
            </w:r>
          </w:p>
        </w:tc>
      </w:tr>
      <w:tr w:rsidR="00EF4316" w:rsidRPr="00701A3B" w14:paraId="1FC944F5" w14:textId="77777777" w:rsidTr="00EF4316">
        <w:tc>
          <w:tcPr>
            <w:tcW w:w="401" w:type="pct"/>
            <w:vMerge w:val="restart"/>
          </w:tcPr>
          <w:p w14:paraId="5124F4FE" w14:textId="3826CF76" w:rsidR="00EF4316" w:rsidRPr="008306B4" w:rsidRDefault="00EF4316" w:rsidP="00D9059E">
            <w:pPr>
              <w:pStyle w:val="Ttulo2"/>
              <w:keepNext w:val="0"/>
              <w:keepLines w:val="0"/>
              <w:widowControl w:val="0"/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  <w:r w:rsidRPr="008306B4"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  <w:t>1</w:t>
            </w:r>
          </w:p>
        </w:tc>
        <w:tc>
          <w:tcPr>
            <w:tcW w:w="4599" w:type="pct"/>
            <w:gridSpan w:val="7"/>
          </w:tcPr>
          <w:p w14:paraId="1D996050" w14:textId="163DD621" w:rsidR="00EF4316" w:rsidRPr="006D1E7E" w:rsidRDefault="00EF4316" w:rsidP="006D1E7E">
            <w:pPr>
              <w:pStyle w:val="Ttulo2"/>
              <w:keepNext w:val="0"/>
              <w:keepLines w:val="0"/>
              <w:widowControl w:val="0"/>
              <w:spacing w:before="0"/>
              <w:jc w:val="center"/>
              <w:outlineLvl w:val="1"/>
              <w:rPr>
                <w:rFonts w:ascii="Arial" w:eastAsiaTheme="minorEastAsia" w:hAnsi="Arial" w:cs="Arial"/>
                <w:bCs w:val="0"/>
                <w:color w:val="auto"/>
                <w:sz w:val="24"/>
                <w:szCs w:val="24"/>
                <w:lang w:val="pt-BR"/>
              </w:rPr>
            </w:pPr>
            <w:r>
              <w:rPr>
                <w:rFonts w:ascii="Arial" w:eastAsiaTheme="minorEastAsia" w:hAnsi="Arial" w:cs="Arial"/>
                <w:bCs w:val="0"/>
                <w:color w:val="auto"/>
                <w:sz w:val="24"/>
                <w:szCs w:val="24"/>
                <w:lang w:val="pt-BR"/>
              </w:rPr>
              <w:t xml:space="preserve">             </w:t>
            </w:r>
            <w:r w:rsidRPr="006D1E7E">
              <w:rPr>
                <w:rFonts w:ascii="Arial" w:eastAsiaTheme="minorEastAsia" w:hAnsi="Arial" w:cs="Arial"/>
                <w:bCs w:val="0"/>
                <w:color w:val="auto"/>
                <w:sz w:val="24"/>
                <w:szCs w:val="24"/>
                <w:lang w:val="pt-BR"/>
              </w:rPr>
              <w:t xml:space="preserve">Evento em Bonito/MS – </w:t>
            </w:r>
            <w:r>
              <w:rPr>
                <w:rFonts w:ascii="Arial" w:eastAsiaTheme="minorEastAsia" w:hAnsi="Arial" w:cs="Arial"/>
                <w:bCs w:val="0"/>
                <w:color w:val="auto"/>
                <w:sz w:val="24"/>
                <w:szCs w:val="24"/>
                <w:lang w:val="pt-BR"/>
              </w:rPr>
              <w:t xml:space="preserve">Estrutura Completa - </w:t>
            </w:r>
            <w:r w:rsidRPr="006D1E7E">
              <w:rPr>
                <w:rFonts w:ascii="Arial" w:eastAsiaTheme="minorEastAsia" w:hAnsi="Arial" w:cs="Arial"/>
                <w:bCs w:val="0"/>
                <w:color w:val="auto"/>
                <w:sz w:val="24"/>
                <w:szCs w:val="24"/>
                <w:lang w:val="pt-BR"/>
              </w:rPr>
              <w:t>12/05/2026 a 16/05/2026</w:t>
            </w:r>
          </w:p>
          <w:p w14:paraId="05516CD8" w14:textId="4E3C9896" w:rsidR="00EF4316" w:rsidRPr="008306B4" w:rsidRDefault="00EF4316" w:rsidP="00D9059E">
            <w:pPr>
              <w:pStyle w:val="Ttulo2"/>
              <w:keepNext w:val="0"/>
              <w:keepLines w:val="0"/>
              <w:widowControl w:val="0"/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</w:tr>
      <w:tr w:rsidR="00EF4316" w:rsidRPr="008306B4" w14:paraId="6271F08F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1FA14342" w14:textId="77777777" w:rsidR="00EF4316" w:rsidRPr="008306B4" w:rsidRDefault="00EF4316" w:rsidP="00D9059E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40821ABA" w14:textId="24C854B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400" w:type="pct"/>
          </w:tcPr>
          <w:p w14:paraId="7C9BE791" w14:textId="3DC4C338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Locação sala climatizada, com mobiliário e utensílios – Reunião Diretoria</w:t>
            </w:r>
          </w:p>
        </w:tc>
        <w:tc>
          <w:tcPr>
            <w:tcW w:w="666" w:type="pct"/>
          </w:tcPr>
          <w:p w14:paraId="040FAF9F" w14:textId="4BEBC84E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68D129AC" w14:textId="38A080CC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Diária</w:t>
            </w:r>
          </w:p>
        </w:tc>
        <w:tc>
          <w:tcPr>
            <w:tcW w:w="400" w:type="pct"/>
          </w:tcPr>
          <w:p w14:paraId="3B388D31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038D6540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38A04CC2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670E7479" w14:textId="77777777" w:rsidR="00EF4316" w:rsidRPr="008306B4" w:rsidRDefault="00EF4316" w:rsidP="00AA2790">
            <w:pPr>
              <w:pStyle w:val="Ttulo2"/>
              <w:keepNext w:val="0"/>
              <w:keepLines w:val="0"/>
              <w:widowControl w:val="0"/>
              <w:numPr>
                <w:ilvl w:val="2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1F067DB0" w14:textId="34668D7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</w:t>
            </w:r>
          </w:p>
        </w:tc>
        <w:tc>
          <w:tcPr>
            <w:tcW w:w="1400" w:type="pct"/>
          </w:tcPr>
          <w:p w14:paraId="50C057E7" w14:textId="5A48342D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Fornecimento de água – Reunião Diretoria</w:t>
            </w:r>
          </w:p>
        </w:tc>
        <w:tc>
          <w:tcPr>
            <w:tcW w:w="666" w:type="pct"/>
          </w:tcPr>
          <w:p w14:paraId="7DF9208A" w14:textId="1B1FC25F" w:rsidR="00EF4316" w:rsidRPr="002B502E" w:rsidRDefault="00701A3B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14</w:t>
            </w:r>
          </w:p>
        </w:tc>
        <w:tc>
          <w:tcPr>
            <w:tcW w:w="1000" w:type="pct"/>
          </w:tcPr>
          <w:p w14:paraId="5962565A" w14:textId="6EF536B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Litros </w:t>
            </w:r>
          </w:p>
        </w:tc>
        <w:tc>
          <w:tcPr>
            <w:tcW w:w="400" w:type="pct"/>
          </w:tcPr>
          <w:p w14:paraId="2C979D3A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4F778E70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755FE297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7AA98FB0" w14:textId="77777777" w:rsidR="00EF4316" w:rsidRPr="008306B4" w:rsidRDefault="00EF4316" w:rsidP="0003527C">
            <w:pPr>
              <w:pStyle w:val="Ttulo2"/>
              <w:keepNext w:val="0"/>
              <w:keepLines w:val="0"/>
              <w:widowControl w:val="0"/>
              <w:spacing w:before="0"/>
              <w:ind w:left="72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30EBC460" w14:textId="5D4E6679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3</w:t>
            </w:r>
          </w:p>
        </w:tc>
        <w:tc>
          <w:tcPr>
            <w:tcW w:w="1400" w:type="pct"/>
          </w:tcPr>
          <w:p w14:paraId="43767E46" w14:textId="57108C8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Fornecimento de café – Reunião Diretoria</w:t>
            </w:r>
          </w:p>
        </w:tc>
        <w:tc>
          <w:tcPr>
            <w:tcW w:w="666" w:type="pct"/>
          </w:tcPr>
          <w:p w14:paraId="33D71AF2" w14:textId="50606699" w:rsidR="00EF4316" w:rsidRPr="002B502E" w:rsidRDefault="00701A3B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</w:t>
            </w:r>
          </w:p>
        </w:tc>
        <w:tc>
          <w:tcPr>
            <w:tcW w:w="1000" w:type="pct"/>
          </w:tcPr>
          <w:p w14:paraId="5E3195BF" w14:textId="2DAC798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Litros</w:t>
            </w:r>
          </w:p>
        </w:tc>
        <w:tc>
          <w:tcPr>
            <w:tcW w:w="400" w:type="pct"/>
          </w:tcPr>
          <w:p w14:paraId="2F4AA671" w14:textId="7A5A5E88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5DDFFFA9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10D89420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0FE72E01" w14:textId="77777777" w:rsidR="00EF4316" w:rsidRPr="008306B4" w:rsidRDefault="00EF4316" w:rsidP="0003527C">
            <w:pPr>
              <w:pStyle w:val="Ttulo2"/>
              <w:keepNext w:val="0"/>
              <w:keepLines w:val="0"/>
              <w:widowControl w:val="0"/>
              <w:spacing w:before="0"/>
              <w:ind w:left="72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3327D544" w14:textId="23BE120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4</w:t>
            </w:r>
          </w:p>
        </w:tc>
        <w:tc>
          <w:tcPr>
            <w:tcW w:w="1400" w:type="pct"/>
          </w:tcPr>
          <w:p w14:paraId="0AF5E235" w14:textId="5FD96C9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Internet WI-FI dedicada</w:t>
            </w:r>
          </w:p>
        </w:tc>
        <w:tc>
          <w:tcPr>
            <w:tcW w:w="666" w:type="pct"/>
          </w:tcPr>
          <w:p w14:paraId="15F3C806" w14:textId="7B0D2252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444D4D92" w14:textId="41EAA7BD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64A5A723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4209E665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387B5CF0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1457DFF2" w14:textId="77777777" w:rsidR="00EF4316" w:rsidRPr="008306B4" w:rsidRDefault="00EF4316" w:rsidP="00B028EA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5AEB2C05" w14:textId="4DC6DA8E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5</w:t>
            </w:r>
          </w:p>
        </w:tc>
        <w:tc>
          <w:tcPr>
            <w:tcW w:w="1400" w:type="pct"/>
          </w:tcPr>
          <w:p w14:paraId="1DFC1445" w14:textId="1A2D679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Locação salão/auditório acessível, climatizado com capacidade para 300 pessoas com mobiliário, utensílios e estrutura – Encontro Regional </w:t>
            </w:r>
          </w:p>
        </w:tc>
        <w:tc>
          <w:tcPr>
            <w:tcW w:w="666" w:type="pct"/>
          </w:tcPr>
          <w:p w14:paraId="6AA268EA" w14:textId="4C88BAB9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739FCEA4" w14:textId="34702AF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54C77086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0234A3C5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6C7AA9CF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2C398132" w14:textId="77777777" w:rsidR="00EF4316" w:rsidRPr="008306B4" w:rsidRDefault="00EF4316" w:rsidP="00D249F1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4DD95291" w14:textId="60BB5A04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</w:t>
            </w:r>
          </w:p>
        </w:tc>
        <w:tc>
          <w:tcPr>
            <w:tcW w:w="1400" w:type="pct"/>
          </w:tcPr>
          <w:p w14:paraId="67B6F74B" w14:textId="0B04AFC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Cenário e decoração – Encontro Regional </w:t>
            </w:r>
          </w:p>
        </w:tc>
        <w:tc>
          <w:tcPr>
            <w:tcW w:w="666" w:type="pct"/>
          </w:tcPr>
          <w:p w14:paraId="7139E02B" w14:textId="7ECC95D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5459CF5A" w14:textId="099DD29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147481BF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54A22BE4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77690B02" w14:textId="77777777" w:rsidTr="00EF4316">
        <w:tc>
          <w:tcPr>
            <w:tcW w:w="401" w:type="pct"/>
            <w:vMerge/>
          </w:tcPr>
          <w:p w14:paraId="600B57EB" w14:textId="77777777" w:rsidR="00EF4316" w:rsidRPr="008306B4" w:rsidRDefault="00EF4316" w:rsidP="00A00A9C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5AB0BEA5" w14:textId="0E7942E4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7</w:t>
            </w:r>
          </w:p>
        </w:tc>
        <w:tc>
          <w:tcPr>
            <w:tcW w:w="1400" w:type="pct"/>
          </w:tcPr>
          <w:p w14:paraId="54E013A2" w14:textId="254171A0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Fornecimento de água – Encontro Regional e Sessão Plenária</w:t>
            </w:r>
          </w:p>
        </w:tc>
        <w:tc>
          <w:tcPr>
            <w:tcW w:w="666" w:type="pct"/>
          </w:tcPr>
          <w:p w14:paraId="335E181A" w14:textId="2477F751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1.040</w:t>
            </w:r>
          </w:p>
        </w:tc>
        <w:tc>
          <w:tcPr>
            <w:tcW w:w="1000" w:type="pct"/>
          </w:tcPr>
          <w:p w14:paraId="3BCF66A7" w14:textId="121DF1A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Litros </w:t>
            </w:r>
          </w:p>
        </w:tc>
        <w:tc>
          <w:tcPr>
            <w:tcW w:w="400" w:type="pct"/>
          </w:tcPr>
          <w:p w14:paraId="1EA1D9E7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33" w:type="pct"/>
            <w:gridSpan w:val="2"/>
          </w:tcPr>
          <w:p w14:paraId="42314677" w14:textId="77777777" w:rsidR="00EF4316" w:rsidRPr="002B502E" w:rsidRDefault="00EF4316" w:rsidP="00EF4316">
            <w:pPr>
              <w:pStyle w:val="Ttulo2"/>
              <w:keepNext w:val="0"/>
              <w:keepLines w:val="0"/>
              <w:widowControl w:val="0"/>
              <w:spacing w:before="0" w:line="360" w:lineRule="auto"/>
              <w:ind w:left="-2389" w:firstLine="2389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651D5B08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227CE29C" w14:textId="77777777" w:rsidR="00EF4316" w:rsidRPr="008306B4" w:rsidRDefault="00EF4316" w:rsidP="00A00A9C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021B17E3" w14:textId="5D07ECD5" w:rsidR="00EF4316" w:rsidRPr="00701A3B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701A3B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8</w:t>
            </w:r>
          </w:p>
        </w:tc>
        <w:tc>
          <w:tcPr>
            <w:tcW w:w="1400" w:type="pct"/>
          </w:tcPr>
          <w:p w14:paraId="48A66EB7" w14:textId="498EB0A2" w:rsidR="00EF4316" w:rsidRPr="00701A3B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701A3B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Fornecimento de garrafas de café (1.800 ml) Encontro Regional e Sessão Plenária</w:t>
            </w:r>
          </w:p>
        </w:tc>
        <w:tc>
          <w:tcPr>
            <w:tcW w:w="666" w:type="pct"/>
          </w:tcPr>
          <w:p w14:paraId="33F23F3E" w14:textId="08E68210" w:rsidR="00EF4316" w:rsidRPr="00701A3B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701A3B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15</w:t>
            </w:r>
          </w:p>
        </w:tc>
        <w:tc>
          <w:tcPr>
            <w:tcW w:w="1000" w:type="pct"/>
          </w:tcPr>
          <w:p w14:paraId="6F71026A" w14:textId="6AB6547C" w:rsidR="00EF4316" w:rsidRPr="00701A3B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701A3B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400" w:type="pct"/>
          </w:tcPr>
          <w:p w14:paraId="5D7694FE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293EB11C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7FE6AD14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6A916DFE" w14:textId="77777777" w:rsidR="00EF4316" w:rsidRPr="008306B4" w:rsidRDefault="00EF4316" w:rsidP="00E8173D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3BDE0A5A" w14:textId="1415969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9</w:t>
            </w:r>
          </w:p>
        </w:tc>
        <w:tc>
          <w:tcPr>
            <w:tcW w:w="1400" w:type="pct"/>
          </w:tcPr>
          <w:p w14:paraId="2DB7DF19" w14:textId="64701B8E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Locação salão/auditório acessível, climatizado com capacidade para 300 pessoas com mobiliário, utensílios e estrutura – Sessão Plenária</w:t>
            </w:r>
          </w:p>
        </w:tc>
        <w:tc>
          <w:tcPr>
            <w:tcW w:w="666" w:type="pct"/>
          </w:tcPr>
          <w:p w14:paraId="01F67AA9" w14:textId="415E547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67CC4ED4" w14:textId="5ADAD422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23F90605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2368A09F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34626F35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09B2FFC4" w14:textId="77777777" w:rsidR="00EF4316" w:rsidRPr="008306B4" w:rsidRDefault="00EF4316" w:rsidP="00DB219C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428761EC" w14:textId="40493CA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10</w:t>
            </w:r>
          </w:p>
        </w:tc>
        <w:tc>
          <w:tcPr>
            <w:tcW w:w="1400" w:type="pct"/>
          </w:tcPr>
          <w:p w14:paraId="330AB262" w14:textId="5040018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Cenário e decoração – Sessão Plenária</w:t>
            </w:r>
          </w:p>
        </w:tc>
        <w:tc>
          <w:tcPr>
            <w:tcW w:w="666" w:type="pct"/>
          </w:tcPr>
          <w:p w14:paraId="3C6A2B93" w14:textId="72BB5100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5016754D" w14:textId="171F6D21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089EEF15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54469F84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2D1FFB5F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3F511F71" w14:textId="77777777" w:rsidR="00EF4316" w:rsidRPr="008306B4" w:rsidRDefault="00EF4316" w:rsidP="00DA7DE2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3248B69C" w14:textId="10F0199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11</w:t>
            </w:r>
          </w:p>
        </w:tc>
        <w:tc>
          <w:tcPr>
            <w:tcW w:w="1400" w:type="pct"/>
          </w:tcPr>
          <w:p w14:paraId="26300E11" w14:textId="5EC47851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Sistema de sonorização (durante todo o evento)</w:t>
            </w:r>
          </w:p>
        </w:tc>
        <w:tc>
          <w:tcPr>
            <w:tcW w:w="666" w:type="pct"/>
          </w:tcPr>
          <w:p w14:paraId="1C9857C1" w14:textId="01BD153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1B6B35B9" w14:textId="4DE4197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7AF8ACEE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310F258A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19207844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3EFB35FE" w14:textId="77777777" w:rsidR="00EF4316" w:rsidRPr="008306B4" w:rsidRDefault="00EF4316" w:rsidP="00DA7DE2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4927049C" w14:textId="6612322F" w:rsidR="00EF4316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  <w:p w14:paraId="631C12BC" w14:textId="47079215" w:rsidR="00EF4316" w:rsidRPr="00EF4316" w:rsidRDefault="00EF4316" w:rsidP="00EF4316">
            <w:pPr>
              <w:rPr>
                <w:rFonts w:ascii="Arial" w:hAnsi="Arial" w:cs="Arial"/>
                <w:lang w:val="pt-BR"/>
              </w:rPr>
            </w:pPr>
            <w:r w:rsidRPr="00EF4316">
              <w:rPr>
                <w:rFonts w:ascii="Arial" w:hAnsi="Arial" w:cs="Arial"/>
                <w:lang w:val="pt-BR"/>
              </w:rPr>
              <w:t>12</w:t>
            </w:r>
          </w:p>
        </w:tc>
        <w:tc>
          <w:tcPr>
            <w:tcW w:w="1400" w:type="pct"/>
          </w:tcPr>
          <w:p w14:paraId="465319E1" w14:textId="2A9249D4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Sistema de projeção exibição de imagens e apoio visual/LED (durante todo o evento)</w:t>
            </w:r>
          </w:p>
        </w:tc>
        <w:tc>
          <w:tcPr>
            <w:tcW w:w="666" w:type="pct"/>
          </w:tcPr>
          <w:p w14:paraId="7D14A6F3" w14:textId="4A9361B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1C55ACCB" w14:textId="13188592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1DD2AC9C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36348D60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108245CE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0DB27AC2" w14:textId="77777777" w:rsidR="00EF4316" w:rsidRPr="008306B4" w:rsidRDefault="00EF4316" w:rsidP="00DA7DE2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11BAE66B" w14:textId="087C1D0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13</w:t>
            </w:r>
          </w:p>
        </w:tc>
        <w:tc>
          <w:tcPr>
            <w:tcW w:w="1400" w:type="pct"/>
          </w:tcPr>
          <w:p w14:paraId="131C24D8" w14:textId="78E8B028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Sistema de iluminação (durante todo o evento)</w:t>
            </w:r>
          </w:p>
        </w:tc>
        <w:tc>
          <w:tcPr>
            <w:tcW w:w="666" w:type="pct"/>
          </w:tcPr>
          <w:p w14:paraId="39BE2712" w14:textId="6D759AF9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4EEDA4A5" w14:textId="53C74249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0DD2363F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5477BC5E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789C6BBA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1536398F" w14:textId="77777777" w:rsidR="00EF4316" w:rsidRPr="008306B4" w:rsidRDefault="00EF4316" w:rsidP="00DA7DE2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3D96E09F" w14:textId="6262E4F9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14</w:t>
            </w:r>
          </w:p>
        </w:tc>
        <w:tc>
          <w:tcPr>
            <w:tcW w:w="1400" w:type="pct"/>
          </w:tcPr>
          <w:p w14:paraId="5C4AF033" w14:textId="4A26625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Sistema de conectividade e transmissão (link exclusivo e infraestrutura, Wi-Fi, equipamentos, durante todo o evento)</w:t>
            </w:r>
          </w:p>
        </w:tc>
        <w:tc>
          <w:tcPr>
            <w:tcW w:w="666" w:type="pct"/>
          </w:tcPr>
          <w:p w14:paraId="41EDB8C8" w14:textId="15C13D6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57D6ABD8" w14:textId="615070AE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618B597B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39F49F9F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35F04AF2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23DDBE06" w14:textId="77777777" w:rsidR="00EF4316" w:rsidRPr="008306B4" w:rsidRDefault="00EF4316" w:rsidP="003F624D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45C17839" w14:textId="4F215D4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15</w:t>
            </w:r>
          </w:p>
        </w:tc>
        <w:tc>
          <w:tcPr>
            <w:tcW w:w="1400" w:type="pct"/>
          </w:tcPr>
          <w:p w14:paraId="0CCFC4F9" w14:textId="6033FEC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Ônibus Campo Grande ↔ Bonito </w:t>
            </w:r>
          </w:p>
        </w:tc>
        <w:tc>
          <w:tcPr>
            <w:tcW w:w="666" w:type="pct"/>
          </w:tcPr>
          <w:p w14:paraId="19C4414D" w14:textId="1DA2951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</w:t>
            </w:r>
          </w:p>
        </w:tc>
        <w:tc>
          <w:tcPr>
            <w:tcW w:w="1000" w:type="pct"/>
          </w:tcPr>
          <w:p w14:paraId="1909ED55" w14:textId="013EB7D4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400" w:type="pct"/>
          </w:tcPr>
          <w:p w14:paraId="2CE29EDC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0CF5349E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7BDF8A6B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5E77EC92" w14:textId="77777777" w:rsidR="00EF4316" w:rsidRPr="008306B4" w:rsidRDefault="00EF4316" w:rsidP="003F624D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42B9C776" w14:textId="15784221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16</w:t>
            </w:r>
          </w:p>
        </w:tc>
        <w:tc>
          <w:tcPr>
            <w:tcW w:w="1400" w:type="pct"/>
          </w:tcPr>
          <w:p w14:paraId="39BB81E5" w14:textId="2A2E0670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Ônibus Dourados ↔ Bonito</w:t>
            </w:r>
          </w:p>
        </w:tc>
        <w:tc>
          <w:tcPr>
            <w:tcW w:w="666" w:type="pct"/>
          </w:tcPr>
          <w:p w14:paraId="6972F466" w14:textId="62B82E3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7A16CE75" w14:textId="4ED282F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400" w:type="pct"/>
          </w:tcPr>
          <w:p w14:paraId="57FB63CD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62308EB4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7096921F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0B9269CC" w14:textId="77777777" w:rsidR="00EF4316" w:rsidRPr="008306B4" w:rsidRDefault="00EF4316" w:rsidP="002766BF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011DE51B" w14:textId="7319D3A8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17</w:t>
            </w:r>
          </w:p>
        </w:tc>
        <w:tc>
          <w:tcPr>
            <w:tcW w:w="1400" w:type="pct"/>
          </w:tcPr>
          <w:p w14:paraId="0AF17800" w14:textId="6C25CC5C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 completo de almoço (entradas, saladas e acompanhamentos, pratos principais e sobremesas</w:t>
            </w:r>
            <w:proofErr w:type="gramStart"/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),,</w:t>
            </w:r>
            <w:proofErr w:type="gramEnd"/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 com bebidas, mobiliários e </w:t>
            </w: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lastRenderedPageBreak/>
              <w:t>equipe completa para organizar e servir todo o evento</w:t>
            </w:r>
          </w:p>
        </w:tc>
        <w:tc>
          <w:tcPr>
            <w:tcW w:w="666" w:type="pct"/>
          </w:tcPr>
          <w:p w14:paraId="6C955703" w14:textId="04F78CC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lastRenderedPageBreak/>
              <w:t>300</w:t>
            </w:r>
          </w:p>
        </w:tc>
        <w:tc>
          <w:tcPr>
            <w:tcW w:w="1000" w:type="pct"/>
          </w:tcPr>
          <w:p w14:paraId="38380514" w14:textId="592DDA3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Pessoas </w:t>
            </w:r>
          </w:p>
        </w:tc>
        <w:tc>
          <w:tcPr>
            <w:tcW w:w="400" w:type="pct"/>
          </w:tcPr>
          <w:p w14:paraId="582794D3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01854437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3F52FCF4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407D59B2" w14:textId="77777777" w:rsidR="00EF4316" w:rsidRPr="008306B4" w:rsidRDefault="00EF4316" w:rsidP="00842B5F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37481244" w14:textId="7CE133D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18</w:t>
            </w:r>
          </w:p>
        </w:tc>
        <w:tc>
          <w:tcPr>
            <w:tcW w:w="1400" w:type="pct"/>
          </w:tcPr>
          <w:p w14:paraId="4CE5F168" w14:textId="72EADDB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Coquetel com fornecimento de bebidas, serviços (equipe de cozinha, garçons e responsável) e utensílios</w:t>
            </w:r>
          </w:p>
          <w:p w14:paraId="32F55CA4" w14:textId="345FFB1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666" w:type="pct"/>
          </w:tcPr>
          <w:p w14:paraId="09EFE0EA" w14:textId="1EFEE92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300</w:t>
            </w:r>
          </w:p>
        </w:tc>
        <w:tc>
          <w:tcPr>
            <w:tcW w:w="1000" w:type="pct"/>
          </w:tcPr>
          <w:p w14:paraId="5294229C" w14:textId="1E02E19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Pessoas </w:t>
            </w:r>
          </w:p>
        </w:tc>
        <w:tc>
          <w:tcPr>
            <w:tcW w:w="400" w:type="pct"/>
          </w:tcPr>
          <w:p w14:paraId="18009DF4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6AB866F7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45C3E4F6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0DF8002A" w14:textId="77777777" w:rsidR="00EF4316" w:rsidRPr="008306B4" w:rsidRDefault="00EF4316" w:rsidP="00842B5F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6874EED2" w14:textId="3B7157F9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19</w:t>
            </w:r>
          </w:p>
        </w:tc>
        <w:tc>
          <w:tcPr>
            <w:tcW w:w="1400" w:type="pct"/>
          </w:tcPr>
          <w:p w14:paraId="1F743C26" w14:textId="62F191D8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Músico (coquetel e jantar)</w:t>
            </w:r>
          </w:p>
        </w:tc>
        <w:tc>
          <w:tcPr>
            <w:tcW w:w="666" w:type="pct"/>
          </w:tcPr>
          <w:p w14:paraId="49343C5F" w14:textId="57B62AB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</w:t>
            </w:r>
          </w:p>
        </w:tc>
        <w:tc>
          <w:tcPr>
            <w:tcW w:w="1000" w:type="pct"/>
          </w:tcPr>
          <w:p w14:paraId="73FCD5AF" w14:textId="6F02764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459E9E39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7128D017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2729E318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590AFFB4" w14:textId="77777777" w:rsidR="00EF4316" w:rsidRPr="008306B4" w:rsidRDefault="00EF4316" w:rsidP="00842B5F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7CC77303" w14:textId="2E6D0150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20</w:t>
            </w:r>
          </w:p>
        </w:tc>
        <w:tc>
          <w:tcPr>
            <w:tcW w:w="1400" w:type="pct"/>
          </w:tcPr>
          <w:p w14:paraId="4DD97637" w14:textId="68FAE8F2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Plataforma interativa de vídeo 360 (coquetel e jantar)</w:t>
            </w:r>
          </w:p>
        </w:tc>
        <w:tc>
          <w:tcPr>
            <w:tcW w:w="666" w:type="pct"/>
          </w:tcPr>
          <w:p w14:paraId="2A98FCB7" w14:textId="2BA3D06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</w:t>
            </w:r>
          </w:p>
        </w:tc>
        <w:tc>
          <w:tcPr>
            <w:tcW w:w="1000" w:type="pct"/>
          </w:tcPr>
          <w:p w14:paraId="4A23BF10" w14:textId="2F5E9B08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5865A6B2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4EB8EB5B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5DB18A6A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237ED6AA" w14:textId="77777777" w:rsidR="00EF4316" w:rsidRPr="008306B4" w:rsidRDefault="00EF4316" w:rsidP="00842B5F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73312521" w14:textId="4C12FBB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21</w:t>
            </w:r>
          </w:p>
        </w:tc>
        <w:tc>
          <w:tcPr>
            <w:tcW w:w="1400" w:type="pct"/>
          </w:tcPr>
          <w:p w14:paraId="34433AD6" w14:textId="0A9437E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proofErr w:type="spellStart"/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Coffee</w:t>
            </w:r>
            <w:proofErr w:type="spellEnd"/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-Break com fornecimento de bebidas, serviços (equipe de cozinha, garçons e responsável) e utensílios</w:t>
            </w:r>
          </w:p>
          <w:p w14:paraId="2D412072" w14:textId="053B0D8C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666" w:type="pct"/>
          </w:tcPr>
          <w:p w14:paraId="36869207" w14:textId="55931A2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220</w:t>
            </w:r>
          </w:p>
        </w:tc>
        <w:tc>
          <w:tcPr>
            <w:tcW w:w="1000" w:type="pct"/>
          </w:tcPr>
          <w:p w14:paraId="639CDD80" w14:textId="2314863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13EA51DE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1F536760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243541CD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6CA3018F" w14:textId="77777777" w:rsidR="00EF4316" w:rsidRPr="008306B4" w:rsidRDefault="00EF4316" w:rsidP="00DB2BAF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6D2A5A9D" w14:textId="69C9CCE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22</w:t>
            </w:r>
          </w:p>
        </w:tc>
        <w:tc>
          <w:tcPr>
            <w:tcW w:w="1400" w:type="pct"/>
          </w:tcPr>
          <w:p w14:paraId="6ADA78BD" w14:textId="3F6A5421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 completo de jantar (entradas, saladas e acompanhamentos, pratos principais e sobremesas), com bebidas, mobiliários e equipe completa para organizar e servir todo o evento</w:t>
            </w:r>
          </w:p>
        </w:tc>
        <w:tc>
          <w:tcPr>
            <w:tcW w:w="666" w:type="pct"/>
          </w:tcPr>
          <w:p w14:paraId="5A56D01D" w14:textId="77A4DADD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250</w:t>
            </w:r>
          </w:p>
        </w:tc>
        <w:tc>
          <w:tcPr>
            <w:tcW w:w="1000" w:type="pct"/>
          </w:tcPr>
          <w:p w14:paraId="4F7AC047" w14:textId="5B77738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Pessoas</w:t>
            </w:r>
          </w:p>
        </w:tc>
        <w:tc>
          <w:tcPr>
            <w:tcW w:w="400" w:type="pct"/>
          </w:tcPr>
          <w:p w14:paraId="332F322B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34A47550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3D50A4E1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31CC5624" w14:textId="77777777" w:rsidR="00EF4316" w:rsidRPr="008306B4" w:rsidRDefault="00EF4316" w:rsidP="0050011A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03C44EBC" w14:textId="5CFEA3B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23</w:t>
            </w:r>
          </w:p>
        </w:tc>
        <w:tc>
          <w:tcPr>
            <w:tcW w:w="1400" w:type="pct"/>
          </w:tcPr>
          <w:p w14:paraId="3DB5D0C5" w14:textId="0CE33711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Coordenador Geral durante todo o evento</w:t>
            </w:r>
          </w:p>
        </w:tc>
        <w:tc>
          <w:tcPr>
            <w:tcW w:w="666" w:type="pct"/>
          </w:tcPr>
          <w:p w14:paraId="0316E6A5" w14:textId="061030A2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209AE996" w14:textId="36267CC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Profissional</w:t>
            </w:r>
          </w:p>
        </w:tc>
        <w:tc>
          <w:tcPr>
            <w:tcW w:w="400" w:type="pct"/>
          </w:tcPr>
          <w:p w14:paraId="71FFE852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018097EA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62C3B8A1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47D88F7D" w14:textId="77777777" w:rsidR="00EF4316" w:rsidRPr="008306B4" w:rsidRDefault="00EF4316" w:rsidP="0050011A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2183BFB2" w14:textId="0DA0BB4C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24</w:t>
            </w:r>
          </w:p>
        </w:tc>
        <w:tc>
          <w:tcPr>
            <w:tcW w:w="1400" w:type="pct"/>
          </w:tcPr>
          <w:p w14:paraId="786F5359" w14:textId="1D0D47A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Recepcionistas para atender todo o evento</w:t>
            </w:r>
          </w:p>
        </w:tc>
        <w:tc>
          <w:tcPr>
            <w:tcW w:w="666" w:type="pct"/>
          </w:tcPr>
          <w:p w14:paraId="61DD7BE2" w14:textId="26D3CDE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3</w:t>
            </w:r>
          </w:p>
        </w:tc>
        <w:tc>
          <w:tcPr>
            <w:tcW w:w="1000" w:type="pct"/>
          </w:tcPr>
          <w:p w14:paraId="08E6855D" w14:textId="2690013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Profissional</w:t>
            </w:r>
          </w:p>
        </w:tc>
        <w:tc>
          <w:tcPr>
            <w:tcW w:w="400" w:type="pct"/>
          </w:tcPr>
          <w:p w14:paraId="0E9708B8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53363CB4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2367775A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18C30AB2" w14:textId="77777777" w:rsidR="00EF4316" w:rsidRPr="008306B4" w:rsidRDefault="00EF4316" w:rsidP="0050011A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67E2D8ED" w14:textId="6B8FE83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25</w:t>
            </w:r>
          </w:p>
        </w:tc>
        <w:tc>
          <w:tcPr>
            <w:tcW w:w="1400" w:type="pct"/>
          </w:tcPr>
          <w:p w14:paraId="0D7E0956" w14:textId="565DCF34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Auxiliares de apoio para atender todo o evento</w:t>
            </w:r>
          </w:p>
        </w:tc>
        <w:tc>
          <w:tcPr>
            <w:tcW w:w="666" w:type="pct"/>
          </w:tcPr>
          <w:p w14:paraId="3738E456" w14:textId="4EA4C9A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3</w:t>
            </w:r>
          </w:p>
        </w:tc>
        <w:tc>
          <w:tcPr>
            <w:tcW w:w="1000" w:type="pct"/>
          </w:tcPr>
          <w:p w14:paraId="1C9C84A5" w14:textId="22D8A0B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Profissional</w:t>
            </w:r>
          </w:p>
        </w:tc>
        <w:tc>
          <w:tcPr>
            <w:tcW w:w="400" w:type="pct"/>
          </w:tcPr>
          <w:p w14:paraId="3B9979C5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09E14D84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4F4AD836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535A8C97" w14:textId="77777777" w:rsidR="00EF4316" w:rsidRPr="008306B4" w:rsidRDefault="00EF4316" w:rsidP="0050011A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60209BF2" w14:textId="71F461A9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26</w:t>
            </w:r>
          </w:p>
        </w:tc>
        <w:tc>
          <w:tcPr>
            <w:tcW w:w="1400" w:type="pct"/>
          </w:tcPr>
          <w:p w14:paraId="53D04EFA" w14:textId="04A8F08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Técnico de som/infraestrutura para atender todo o evento</w:t>
            </w:r>
          </w:p>
        </w:tc>
        <w:tc>
          <w:tcPr>
            <w:tcW w:w="666" w:type="pct"/>
          </w:tcPr>
          <w:p w14:paraId="7972A9A7" w14:textId="29100251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3EE36DE5" w14:textId="6635AD1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Profissional</w:t>
            </w:r>
          </w:p>
        </w:tc>
        <w:tc>
          <w:tcPr>
            <w:tcW w:w="400" w:type="pct"/>
          </w:tcPr>
          <w:p w14:paraId="35FBB858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14DBCCC2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66D9326A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05557021" w14:textId="77777777" w:rsidR="00EF4316" w:rsidRPr="008306B4" w:rsidRDefault="00EF4316" w:rsidP="0050011A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7C402144" w14:textId="69EDC5C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27</w:t>
            </w:r>
          </w:p>
        </w:tc>
        <w:tc>
          <w:tcPr>
            <w:tcW w:w="1400" w:type="pct"/>
          </w:tcPr>
          <w:p w14:paraId="39BB53AB" w14:textId="5E0B8D7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Equipe de limpeza para todo o evento</w:t>
            </w:r>
          </w:p>
        </w:tc>
        <w:tc>
          <w:tcPr>
            <w:tcW w:w="666" w:type="pct"/>
          </w:tcPr>
          <w:p w14:paraId="62858B01" w14:textId="38A2642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383294EF" w14:textId="48E8545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Equipe</w:t>
            </w:r>
          </w:p>
        </w:tc>
        <w:tc>
          <w:tcPr>
            <w:tcW w:w="400" w:type="pct"/>
          </w:tcPr>
          <w:p w14:paraId="07885A10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14F3C4FF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701A3B" w14:paraId="194157BA" w14:textId="77777777" w:rsidTr="00EF4316">
        <w:trPr>
          <w:gridAfter w:val="1"/>
          <w:wAfter w:w="6" w:type="pct"/>
          <w:trHeight w:val="562"/>
        </w:trPr>
        <w:tc>
          <w:tcPr>
            <w:tcW w:w="401" w:type="pct"/>
            <w:vMerge/>
          </w:tcPr>
          <w:p w14:paraId="5A56AE9A" w14:textId="77777777" w:rsidR="00EF4316" w:rsidRPr="008306B4" w:rsidRDefault="00EF4316" w:rsidP="0050011A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69B50C20" w14:textId="77BC2247" w:rsidR="00EF4316" w:rsidRPr="002B502E" w:rsidRDefault="00EF4316" w:rsidP="002B502E">
            <w:pPr>
              <w:pStyle w:val="Ttulo2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3993" w:type="pct"/>
            <w:gridSpan w:val="5"/>
          </w:tcPr>
          <w:p w14:paraId="1B6789B4" w14:textId="43492FA1" w:rsidR="00EF4316" w:rsidRPr="002B502E" w:rsidRDefault="00EF4316" w:rsidP="002B502E">
            <w:pPr>
              <w:pStyle w:val="Ttulo2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  <w:p w14:paraId="48986401" w14:textId="6DFA7E72" w:rsidR="00EF4316" w:rsidRPr="002B502E" w:rsidRDefault="00EF4316" w:rsidP="002B502E">
            <w:pPr>
              <w:pStyle w:val="Ttulo2"/>
              <w:widowControl w:val="0"/>
              <w:spacing w:before="0" w:line="360" w:lineRule="auto"/>
              <w:jc w:val="center"/>
              <w:outlineLvl w:val="1"/>
              <w:rPr>
                <w:rFonts w:ascii="Arial" w:eastAsiaTheme="minorEastAsia" w:hAnsi="Arial" w:cs="Arial"/>
                <w:bCs w:val="0"/>
                <w:color w:val="auto"/>
                <w:sz w:val="23"/>
                <w:szCs w:val="23"/>
                <w:lang w:val="pt-BR"/>
              </w:rPr>
            </w:pPr>
            <w:r w:rsidRPr="002B502E">
              <w:rPr>
                <w:rFonts w:ascii="Arial" w:eastAsiaTheme="minorEastAsia" w:hAnsi="Arial" w:cs="Arial"/>
                <w:bCs w:val="0"/>
                <w:color w:val="auto"/>
                <w:sz w:val="23"/>
                <w:szCs w:val="23"/>
                <w:lang w:val="pt-BR"/>
              </w:rPr>
              <w:t>Evento Três Lagoas/MS – Estrutura completa – 27/10/2026 a 31/10/2026</w:t>
            </w:r>
          </w:p>
        </w:tc>
      </w:tr>
      <w:tr w:rsidR="00EF4316" w:rsidRPr="008306B4" w14:paraId="190373CC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1634F16E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31186994" w14:textId="3722DB8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28</w:t>
            </w:r>
          </w:p>
        </w:tc>
        <w:tc>
          <w:tcPr>
            <w:tcW w:w="1400" w:type="pct"/>
          </w:tcPr>
          <w:p w14:paraId="081ECB93" w14:textId="619F2341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Locação sala climatizada, com mobiliário e utensílios – Reunião Diretoria</w:t>
            </w:r>
          </w:p>
        </w:tc>
        <w:tc>
          <w:tcPr>
            <w:tcW w:w="666" w:type="pct"/>
          </w:tcPr>
          <w:p w14:paraId="20748C3D" w14:textId="346647E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3234BEBA" w14:textId="68DB8FC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Diária</w:t>
            </w:r>
          </w:p>
        </w:tc>
        <w:tc>
          <w:tcPr>
            <w:tcW w:w="400" w:type="pct"/>
          </w:tcPr>
          <w:p w14:paraId="2C85B2BF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202726AD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523C269A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347E0E62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0FF38660" w14:textId="624DB15E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29</w:t>
            </w:r>
          </w:p>
        </w:tc>
        <w:tc>
          <w:tcPr>
            <w:tcW w:w="1400" w:type="pct"/>
          </w:tcPr>
          <w:p w14:paraId="62FAA50F" w14:textId="10971B00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Fornecimento de água – Reunião Diretoria</w:t>
            </w:r>
          </w:p>
        </w:tc>
        <w:tc>
          <w:tcPr>
            <w:tcW w:w="666" w:type="pct"/>
          </w:tcPr>
          <w:p w14:paraId="449B1A06" w14:textId="71E32000" w:rsidR="00EF4316" w:rsidRPr="002B502E" w:rsidRDefault="00701A3B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14</w:t>
            </w:r>
          </w:p>
        </w:tc>
        <w:tc>
          <w:tcPr>
            <w:tcW w:w="1000" w:type="pct"/>
          </w:tcPr>
          <w:p w14:paraId="0D422F66" w14:textId="0737CFFD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Litros </w:t>
            </w:r>
          </w:p>
        </w:tc>
        <w:tc>
          <w:tcPr>
            <w:tcW w:w="400" w:type="pct"/>
          </w:tcPr>
          <w:p w14:paraId="3F212004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74D609A0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2A23ED2E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7E041DC2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44AD92FA" w14:textId="106701F4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30</w:t>
            </w:r>
          </w:p>
        </w:tc>
        <w:tc>
          <w:tcPr>
            <w:tcW w:w="1400" w:type="pct"/>
          </w:tcPr>
          <w:p w14:paraId="7EF6A1AB" w14:textId="0C76CD4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Fornecimento de café – Reunião Diretoria</w:t>
            </w:r>
          </w:p>
        </w:tc>
        <w:tc>
          <w:tcPr>
            <w:tcW w:w="666" w:type="pct"/>
          </w:tcPr>
          <w:p w14:paraId="56A5299C" w14:textId="6AF0DE2F" w:rsidR="00EF4316" w:rsidRPr="002B502E" w:rsidRDefault="00701A3B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</w:t>
            </w:r>
            <w:bookmarkStart w:id="0" w:name="_GoBack"/>
            <w:bookmarkEnd w:id="0"/>
          </w:p>
        </w:tc>
        <w:tc>
          <w:tcPr>
            <w:tcW w:w="1000" w:type="pct"/>
          </w:tcPr>
          <w:p w14:paraId="193A35B1" w14:textId="60CB6924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Litros</w:t>
            </w:r>
          </w:p>
        </w:tc>
        <w:tc>
          <w:tcPr>
            <w:tcW w:w="400" w:type="pct"/>
          </w:tcPr>
          <w:p w14:paraId="692A8FFB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20E2715E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0F8A7A63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3F4EC2DF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748CA97C" w14:textId="761C3F8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31</w:t>
            </w:r>
          </w:p>
        </w:tc>
        <w:tc>
          <w:tcPr>
            <w:tcW w:w="1400" w:type="pct"/>
          </w:tcPr>
          <w:p w14:paraId="4B96B197" w14:textId="51EC628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Internet WI-FI dedicada</w:t>
            </w:r>
          </w:p>
        </w:tc>
        <w:tc>
          <w:tcPr>
            <w:tcW w:w="666" w:type="pct"/>
          </w:tcPr>
          <w:p w14:paraId="6F27B9C1" w14:textId="2B9AA4E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620E2164" w14:textId="66B45C6C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5323D1F8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203AEC5D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7FC96312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614E3BC4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1636EE58" w14:textId="13244528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32</w:t>
            </w:r>
          </w:p>
        </w:tc>
        <w:tc>
          <w:tcPr>
            <w:tcW w:w="1400" w:type="pct"/>
          </w:tcPr>
          <w:p w14:paraId="7A75B9DE" w14:textId="534EEF1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Locação salão/auditório acessível, climatizado com capacidade para 300 pessoas com mobiliário, utensílios e estrutura – Encontro Regional </w:t>
            </w:r>
          </w:p>
        </w:tc>
        <w:tc>
          <w:tcPr>
            <w:tcW w:w="666" w:type="pct"/>
          </w:tcPr>
          <w:p w14:paraId="11687B5A" w14:textId="37C71A0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7050EF5A" w14:textId="6C3EEBE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6BFB50B8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23549AF5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3E8FFEA1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1C218855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5E1C446B" w14:textId="7F47A590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33</w:t>
            </w:r>
          </w:p>
        </w:tc>
        <w:tc>
          <w:tcPr>
            <w:tcW w:w="1400" w:type="pct"/>
          </w:tcPr>
          <w:p w14:paraId="2E369D5F" w14:textId="54626728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Cenário e decoração – Encontro Regional </w:t>
            </w:r>
          </w:p>
        </w:tc>
        <w:tc>
          <w:tcPr>
            <w:tcW w:w="666" w:type="pct"/>
          </w:tcPr>
          <w:p w14:paraId="003FFFBC" w14:textId="60BABE9C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324287F2" w14:textId="772F44A1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3D660EAE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0F4E012E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615F9770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64006272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3E7D5FEF" w14:textId="0461513E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34</w:t>
            </w:r>
          </w:p>
        </w:tc>
        <w:tc>
          <w:tcPr>
            <w:tcW w:w="1400" w:type="pct"/>
          </w:tcPr>
          <w:p w14:paraId="4C29E26A" w14:textId="7D79A35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Fornecimento de água – Encontro Regional e Sessão Plenária</w:t>
            </w:r>
          </w:p>
        </w:tc>
        <w:tc>
          <w:tcPr>
            <w:tcW w:w="666" w:type="pct"/>
          </w:tcPr>
          <w:p w14:paraId="7DDFE840" w14:textId="2E6CAAC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1.040</w:t>
            </w:r>
          </w:p>
        </w:tc>
        <w:tc>
          <w:tcPr>
            <w:tcW w:w="1000" w:type="pct"/>
          </w:tcPr>
          <w:p w14:paraId="11DDE719" w14:textId="19E0F142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Litros </w:t>
            </w:r>
          </w:p>
        </w:tc>
        <w:tc>
          <w:tcPr>
            <w:tcW w:w="400" w:type="pct"/>
          </w:tcPr>
          <w:p w14:paraId="08F769B3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169EB3AC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774A4CEE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4593C4D2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34B12F4B" w14:textId="6F01E48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35</w:t>
            </w:r>
          </w:p>
        </w:tc>
        <w:tc>
          <w:tcPr>
            <w:tcW w:w="1400" w:type="pct"/>
          </w:tcPr>
          <w:p w14:paraId="48DA8E44" w14:textId="6AD6275E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Fornecimento de garrafas de café (1.800 ml) Encontro Regional e Sessão Plenária</w:t>
            </w:r>
          </w:p>
        </w:tc>
        <w:tc>
          <w:tcPr>
            <w:tcW w:w="666" w:type="pct"/>
          </w:tcPr>
          <w:p w14:paraId="03909BD3" w14:textId="030FFC3C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15</w:t>
            </w:r>
          </w:p>
        </w:tc>
        <w:tc>
          <w:tcPr>
            <w:tcW w:w="1000" w:type="pct"/>
          </w:tcPr>
          <w:p w14:paraId="5DB6AE50" w14:textId="16DD3C0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400" w:type="pct"/>
          </w:tcPr>
          <w:p w14:paraId="444A29E6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6C36398A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3251E52C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24A59D58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46225EA1" w14:textId="771AC5B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36</w:t>
            </w:r>
          </w:p>
        </w:tc>
        <w:tc>
          <w:tcPr>
            <w:tcW w:w="1400" w:type="pct"/>
          </w:tcPr>
          <w:p w14:paraId="79846B04" w14:textId="0C702AB0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Locação salão/auditório acessível, climatizado com capacidade para 300 pessoas com mobiliário, </w:t>
            </w: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lastRenderedPageBreak/>
              <w:t>utensílios e estrutura – Sessão Plenária</w:t>
            </w:r>
          </w:p>
        </w:tc>
        <w:tc>
          <w:tcPr>
            <w:tcW w:w="666" w:type="pct"/>
          </w:tcPr>
          <w:p w14:paraId="680A8099" w14:textId="0B2C57C2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lastRenderedPageBreak/>
              <w:t>1</w:t>
            </w:r>
          </w:p>
        </w:tc>
        <w:tc>
          <w:tcPr>
            <w:tcW w:w="1000" w:type="pct"/>
          </w:tcPr>
          <w:p w14:paraId="75F44911" w14:textId="3F2F702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37A40910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2AFC7644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774E6B6B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4A3067AC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07C3BFA8" w14:textId="5363FF40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37</w:t>
            </w:r>
          </w:p>
        </w:tc>
        <w:tc>
          <w:tcPr>
            <w:tcW w:w="1400" w:type="pct"/>
          </w:tcPr>
          <w:p w14:paraId="2E132521" w14:textId="2F95254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Cenário e decoração – Sessão Plenária</w:t>
            </w:r>
          </w:p>
        </w:tc>
        <w:tc>
          <w:tcPr>
            <w:tcW w:w="666" w:type="pct"/>
          </w:tcPr>
          <w:p w14:paraId="2F8429DF" w14:textId="787DC841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7C472367" w14:textId="0C785988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50262CFD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6398C870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3D00F485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05182DE0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34412AA0" w14:textId="559B1E54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38</w:t>
            </w:r>
          </w:p>
        </w:tc>
        <w:tc>
          <w:tcPr>
            <w:tcW w:w="1400" w:type="pct"/>
          </w:tcPr>
          <w:p w14:paraId="097B5CBB" w14:textId="7B9C3F9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Sistema de sonorização (durante todo o evento)</w:t>
            </w:r>
          </w:p>
        </w:tc>
        <w:tc>
          <w:tcPr>
            <w:tcW w:w="666" w:type="pct"/>
          </w:tcPr>
          <w:p w14:paraId="5CA13238" w14:textId="6A5DD4C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2F1088B4" w14:textId="2CB88952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28592C9F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00119154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12B50D1D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7E64A0DB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65A39256" w14:textId="3AE753BC" w:rsidR="00EF4316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  <w:p w14:paraId="57841741" w14:textId="017D0F27" w:rsidR="00EF4316" w:rsidRDefault="00EF4316" w:rsidP="00EF4316">
            <w:pPr>
              <w:rPr>
                <w:lang w:val="pt-BR"/>
              </w:rPr>
            </w:pPr>
          </w:p>
          <w:p w14:paraId="35BB0C48" w14:textId="2FD0A0FE" w:rsidR="00EF4316" w:rsidRPr="00EF4316" w:rsidRDefault="00EF4316" w:rsidP="00EF4316">
            <w:pPr>
              <w:rPr>
                <w:rFonts w:ascii="Arial" w:hAnsi="Arial" w:cs="Arial"/>
                <w:lang w:val="pt-BR"/>
              </w:rPr>
            </w:pPr>
            <w:r w:rsidRPr="00EF4316">
              <w:rPr>
                <w:rFonts w:ascii="Arial" w:hAnsi="Arial" w:cs="Arial"/>
                <w:lang w:val="pt-BR"/>
              </w:rPr>
              <w:t>39</w:t>
            </w:r>
          </w:p>
        </w:tc>
        <w:tc>
          <w:tcPr>
            <w:tcW w:w="1400" w:type="pct"/>
          </w:tcPr>
          <w:p w14:paraId="37A82F52" w14:textId="430D05C8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Sistema de projeção exibição de imagens e apoio visual/LED (durante todo o evento)</w:t>
            </w:r>
          </w:p>
        </w:tc>
        <w:tc>
          <w:tcPr>
            <w:tcW w:w="666" w:type="pct"/>
          </w:tcPr>
          <w:p w14:paraId="4A2C405E" w14:textId="3FCED6A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1EAE3F5A" w14:textId="7D0E3B54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1DC11413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132BCF1B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1E05F831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45EDDAA4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44C8F5A0" w14:textId="582E635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40</w:t>
            </w:r>
          </w:p>
        </w:tc>
        <w:tc>
          <w:tcPr>
            <w:tcW w:w="1400" w:type="pct"/>
          </w:tcPr>
          <w:p w14:paraId="18122CAA" w14:textId="4F31CE6C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Sistema de iluminação (durante todo o evento)</w:t>
            </w:r>
          </w:p>
        </w:tc>
        <w:tc>
          <w:tcPr>
            <w:tcW w:w="666" w:type="pct"/>
          </w:tcPr>
          <w:p w14:paraId="0C4827E3" w14:textId="1F5B7C6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472EF6CC" w14:textId="511E3E7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6FBEC6F3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04E34620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3DCF8013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74207912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1B343AE2" w14:textId="107856E2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41</w:t>
            </w:r>
          </w:p>
        </w:tc>
        <w:tc>
          <w:tcPr>
            <w:tcW w:w="1400" w:type="pct"/>
          </w:tcPr>
          <w:p w14:paraId="1CD18D5E" w14:textId="6C83E6A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Sistema de conectividade e transmissão (link exclusivo e infraestrutura, Wi-Fi, equipamentos, durante todo o evento)</w:t>
            </w:r>
          </w:p>
        </w:tc>
        <w:tc>
          <w:tcPr>
            <w:tcW w:w="666" w:type="pct"/>
          </w:tcPr>
          <w:p w14:paraId="2E29234B" w14:textId="7FB9DD6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7B3BCD68" w14:textId="18701E60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404414D4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0EDFE136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13FD16F4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43D25120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19160C05" w14:textId="55CC441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42</w:t>
            </w:r>
          </w:p>
        </w:tc>
        <w:tc>
          <w:tcPr>
            <w:tcW w:w="1400" w:type="pct"/>
          </w:tcPr>
          <w:p w14:paraId="767F008E" w14:textId="3DC3BC2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Ônibus Campo Grande ↔ Três Lagoas </w:t>
            </w:r>
          </w:p>
        </w:tc>
        <w:tc>
          <w:tcPr>
            <w:tcW w:w="666" w:type="pct"/>
          </w:tcPr>
          <w:p w14:paraId="01452FD1" w14:textId="40F20B59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</w:t>
            </w:r>
          </w:p>
        </w:tc>
        <w:tc>
          <w:tcPr>
            <w:tcW w:w="1000" w:type="pct"/>
          </w:tcPr>
          <w:p w14:paraId="56480B83" w14:textId="20AA211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400" w:type="pct"/>
          </w:tcPr>
          <w:p w14:paraId="24EE8F56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6EFDA703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5C4CF0E1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7D3817DC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5F8DCFFF" w14:textId="37BF8FD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43</w:t>
            </w:r>
          </w:p>
        </w:tc>
        <w:tc>
          <w:tcPr>
            <w:tcW w:w="1400" w:type="pct"/>
          </w:tcPr>
          <w:p w14:paraId="6BF8597E" w14:textId="7DD7EC3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Ônibus Dourados ↔ Três Lagoas</w:t>
            </w:r>
          </w:p>
        </w:tc>
        <w:tc>
          <w:tcPr>
            <w:tcW w:w="666" w:type="pct"/>
          </w:tcPr>
          <w:p w14:paraId="318E194E" w14:textId="3B908C6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336D99C8" w14:textId="3367188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400" w:type="pct"/>
          </w:tcPr>
          <w:p w14:paraId="0EB15C56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452FF814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705D4E2F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289E7DEC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3D38CE55" w14:textId="4AFF1E60" w:rsidR="00EF4316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  <w:p w14:paraId="383D23D7" w14:textId="6101E5A2" w:rsidR="00EF4316" w:rsidRPr="00EF4316" w:rsidRDefault="00EF4316" w:rsidP="00EF4316">
            <w:pPr>
              <w:tabs>
                <w:tab w:val="left" w:pos="750"/>
              </w:tabs>
              <w:jc w:val="both"/>
              <w:rPr>
                <w:rFonts w:ascii="Arial" w:hAnsi="Arial" w:cs="Arial"/>
                <w:lang w:val="pt-BR"/>
              </w:rPr>
            </w:pPr>
            <w:r w:rsidRPr="00EF4316">
              <w:rPr>
                <w:rFonts w:ascii="Arial" w:hAnsi="Arial" w:cs="Arial"/>
                <w:lang w:val="pt-BR"/>
              </w:rPr>
              <w:t>44</w:t>
            </w:r>
          </w:p>
        </w:tc>
        <w:tc>
          <w:tcPr>
            <w:tcW w:w="1400" w:type="pct"/>
          </w:tcPr>
          <w:p w14:paraId="6351A07F" w14:textId="5E71578E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 completo de almoço (entradas, saladas e acompanhamentos, pratos principais e sobremesas), com bebidas, mobiliários e equipe completa para organizar e servir todo o evento</w:t>
            </w:r>
          </w:p>
        </w:tc>
        <w:tc>
          <w:tcPr>
            <w:tcW w:w="666" w:type="pct"/>
          </w:tcPr>
          <w:p w14:paraId="4D871934" w14:textId="39A0098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300</w:t>
            </w:r>
          </w:p>
        </w:tc>
        <w:tc>
          <w:tcPr>
            <w:tcW w:w="1000" w:type="pct"/>
          </w:tcPr>
          <w:p w14:paraId="52DEBD66" w14:textId="4B9AE31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Pessoas </w:t>
            </w:r>
          </w:p>
        </w:tc>
        <w:tc>
          <w:tcPr>
            <w:tcW w:w="400" w:type="pct"/>
          </w:tcPr>
          <w:p w14:paraId="4614E645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2AD2B458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12D4936A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2F741927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748CD352" w14:textId="2F5473FD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45</w:t>
            </w:r>
          </w:p>
        </w:tc>
        <w:tc>
          <w:tcPr>
            <w:tcW w:w="1400" w:type="pct"/>
          </w:tcPr>
          <w:p w14:paraId="0028102B" w14:textId="4750745C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Coquetel com fornecimento de bebidas, serviços (equipe de cozinha, garçons e responsável) e </w:t>
            </w: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lastRenderedPageBreak/>
              <w:t>utensílios</w:t>
            </w:r>
          </w:p>
          <w:p w14:paraId="13F5AA63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666" w:type="pct"/>
          </w:tcPr>
          <w:p w14:paraId="52965ACD" w14:textId="1C01001D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lastRenderedPageBreak/>
              <w:t>300</w:t>
            </w:r>
          </w:p>
        </w:tc>
        <w:tc>
          <w:tcPr>
            <w:tcW w:w="1000" w:type="pct"/>
          </w:tcPr>
          <w:p w14:paraId="6D264535" w14:textId="6D6E1EBE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Pessoas </w:t>
            </w:r>
          </w:p>
        </w:tc>
        <w:tc>
          <w:tcPr>
            <w:tcW w:w="400" w:type="pct"/>
          </w:tcPr>
          <w:p w14:paraId="703A012E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7C4C3685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1CA18FD7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630B1315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1BBF0FF4" w14:textId="533ACB02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46</w:t>
            </w:r>
          </w:p>
        </w:tc>
        <w:tc>
          <w:tcPr>
            <w:tcW w:w="1400" w:type="pct"/>
          </w:tcPr>
          <w:p w14:paraId="3AE7F501" w14:textId="5993F230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Músico (coquetel e jantar)</w:t>
            </w:r>
          </w:p>
        </w:tc>
        <w:tc>
          <w:tcPr>
            <w:tcW w:w="666" w:type="pct"/>
          </w:tcPr>
          <w:p w14:paraId="6FAF022C" w14:textId="1B96FFB4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</w:t>
            </w:r>
          </w:p>
        </w:tc>
        <w:tc>
          <w:tcPr>
            <w:tcW w:w="1000" w:type="pct"/>
          </w:tcPr>
          <w:p w14:paraId="27F357E2" w14:textId="0ADC5DA8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3D7F435B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5647D41F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26EEB2BE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2AEC8678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56BCCDB2" w14:textId="1C0555C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47</w:t>
            </w:r>
          </w:p>
        </w:tc>
        <w:tc>
          <w:tcPr>
            <w:tcW w:w="1400" w:type="pct"/>
          </w:tcPr>
          <w:p w14:paraId="4EEF79D7" w14:textId="0BD3C86E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Plataforma interativa de vídeo 360 (coquetel e jantar)</w:t>
            </w:r>
          </w:p>
        </w:tc>
        <w:tc>
          <w:tcPr>
            <w:tcW w:w="666" w:type="pct"/>
          </w:tcPr>
          <w:p w14:paraId="54221B8D" w14:textId="33CEC05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</w:t>
            </w:r>
          </w:p>
        </w:tc>
        <w:tc>
          <w:tcPr>
            <w:tcW w:w="1000" w:type="pct"/>
          </w:tcPr>
          <w:p w14:paraId="3B87C006" w14:textId="1DB62F1D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61DE6AD0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2CB49617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4A7F531A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630AB3CA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47F59E06" w14:textId="24F7DD7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48</w:t>
            </w:r>
          </w:p>
        </w:tc>
        <w:tc>
          <w:tcPr>
            <w:tcW w:w="1400" w:type="pct"/>
          </w:tcPr>
          <w:p w14:paraId="11A3FAE5" w14:textId="242C062C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proofErr w:type="spellStart"/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Coffee</w:t>
            </w:r>
            <w:proofErr w:type="spellEnd"/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-Break com fornecimento de bebidas, serviços (equipe de cozinha, garçons e responsável) e utensílios</w:t>
            </w:r>
          </w:p>
          <w:p w14:paraId="2CA0392E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666" w:type="pct"/>
          </w:tcPr>
          <w:p w14:paraId="19BE69A9" w14:textId="5ADCCCA0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220</w:t>
            </w:r>
          </w:p>
        </w:tc>
        <w:tc>
          <w:tcPr>
            <w:tcW w:w="1000" w:type="pct"/>
          </w:tcPr>
          <w:p w14:paraId="38E84AF7" w14:textId="63A3011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</w:t>
            </w:r>
          </w:p>
        </w:tc>
        <w:tc>
          <w:tcPr>
            <w:tcW w:w="400" w:type="pct"/>
          </w:tcPr>
          <w:p w14:paraId="4290C603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47094A97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213F514C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0B2273CD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3380E32B" w14:textId="7F52F19C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49</w:t>
            </w:r>
          </w:p>
        </w:tc>
        <w:tc>
          <w:tcPr>
            <w:tcW w:w="1400" w:type="pct"/>
          </w:tcPr>
          <w:p w14:paraId="43C12C48" w14:textId="34BC366E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Serviço completo de jantar (entradas, saladas e acompanhamentos, pratos principais e sobremesas), com bebidas, mobiliários e equipe completa para organizar e servir todo o evento</w:t>
            </w:r>
          </w:p>
        </w:tc>
        <w:tc>
          <w:tcPr>
            <w:tcW w:w="666" w:type="pct"/>
          </w:tcPr>
          <w:p w14:paraId="64CC9175" w14:textId="53921A0E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300</w:t>
            </w:r>
          </w:p>
        </w:tc>
        <w:tc>
          <w:tcPr>
            <w:tcW w:w="1000" w:type="pct"/>
          </w:tcPr>
          <w:p w14:paraId="16F52467" w14:textId="26FE5D22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Pessoas</w:t>
            </w:r>
          </w:p>
        </w:tc>
        <w:tc>
          <w:tcPr>
            <w:tcW w:w="400" w:type="pct"/>
          </w:tcPr>
          <w:p w14:paraId="5582304D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7E83CC3E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72F0672F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7B1B1795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3FF57E1B" w14:textId="616973D8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50</w:t>
            </w:r>
          </w:p>
        </w:tc>
        <w:tc>
          <w:tcPr>
            <w:tcW w:w="1400" w:type="pct"/>
          </w:tcPr>
          <w:p w14:paraId="5964AE6E" w14:textId="7297ADD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Coordenador Geral durante todo o evento</w:t>
            </w:r>
          </w:p>
        </w:tc>
        <w:tc>
          <w:tcPr>
            <w:tcW w:w="666" w:type="pct"/>
          </w:tcPr>
          <w:p w14:paraId="0684A32E" w14:textId="7F266F9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2974E0CC" w14:textId="009467F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Profissional</w:t>
            </w:r>
          </w:p>
        </w:tc>
        <w:tc>
          <w:tcPr>
            <w:tcW w:w="400" w:type="pct"/>
          </w:tcPr>
          <w:p w14:paraId="03E0B7B9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5EF4DDDE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6BE5557F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00E80372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675AF003" w14:textId="553A57D8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51</w:t>
            </w:r>
          </w:p>
        </w:tc>
        <w:tc>
          <w:tcPr>
            <w:tcW w:w="1400" w:type="pct"/>
          </w:tcPr>
          <w:p w14:paraId="5FD8E9A1" w14:textId="47F399A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Recepcionistas para atender todo o evento</w:t>
            </w:r>
          </w:p>
        </w:tc>
        <w:tc>
          <w:tcPr>
            <w:tcW w:w="666" w:type="pct"/>
          </w:tcPr>
          <w:p w14:paraId="1F87BD10" w14:textId="250EAAC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3</w:t>
            </w:r>
          </w:p>
        </w:tc>
        <w:tc>
          <w:tcPr>
            <w:tcW w:w="1000" w:type="pct"/>
          </w:tcPr>
          <w:p w14:paraId="356CD95E" w14:textId="3EBA30E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Profissional</w:t>
            </w:r>
          </w:p>
        </w:tc>
        <w:tc>
          <w:tcPr>
            <w:tcW w:w="400" w:type="pct"/>
          </w:tcPr>
          <w:p w14:paraId="2BDBBAB9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2797214D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71D5A3E5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7D30D604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4650152E" w14:textId="15893EC4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52</w:t>
            </w:r>
          </w:p>
        </w:tc>
        <w:tc>
          <w:tcPr>
            <w:tcW w:w="1400" w:type="pct"/>
          </w:tcPr>
          <w:p w14:paraId="558F56FB" w14:textId="26B69A74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Auxiliares de apoio para atender todo o evento</w:t>
            </w:r>
          </w:p>
        </w:tc>
        <w:tc>
          <w:tcPr>
            <w:tcW w:w="666" w:type="pct"/>
          </w:tcPr>
          <w:p w14:paraId="7708BB04" w14:textId="36A030D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3</w:t>
            </w:r>
          </w:p>
        </w:tc>
        <w:tc>
          <w:tcPr>
            <w:tcW w:w="1000" w:type="pct"/>
          </w:tcPr>
          <w:p w14:paraId="24FB6E82" w14:textId="3A7FBA52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Profissional</w:t>
            </w:r>
          </w:p>
        </w:tc>
        <w:tc>
          <w:tcPr>
            <w:tcW w:w="400" w:type="pct"/>
          </w:tcPr>
          <w:p w14:paraId="5CCB33FC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7A9644AD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007A9B3E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4DB198AD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5CF50C23" w14:textId="3452CC04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53</w:t>
            </w:r>
          </w:p>
        </w:tc>
        <w:tc>
          <w:tcPr>
            <w:tcW w:w="1400" w:type="pct"/>
          </w:tcPr>
          <w:p w14:paraId="313AF8D8" w14:textId="094952A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Técnico de som/infraestrutura para atender todo o evento</w:t>
            </w:r>
          </w:p>
        </w:tc>
        <w:tc>
          <w:tcPr>
            <w:tcW w:w="666" w:type="pct"/>
          </w:tcPr>
          <w:p w14:paraId="3E6941B2" w14:textId="4198B1D8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670A3196" w14:textId="19EB786C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Profissional</w:t>
            </w:r>
          </w:p>
        </w:tc>
        <w:tc>
          <w:tcPr>
            <w:tcW w:w="400" w:type="pct"/>
          </w:tcPr>
          <w:p w14:paraId="0D1D453A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36F56D9B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59EFD1B7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124A76B0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7D335E7A" w14:textId="551E7F4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54</w:t>
            </w:r>
          </w:p>
        </w:tc>
        <w:tc>
          <w:tcPr>
            <w:tcW w:w="1400" w:type="pct"/>
          </w:tcPr>
          <w:p w14:paraId="4DB7F828" w14:textId="3FDF866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Equipe de limpeza para todo o evento</w:t>
            </w:r>
          </w:p>
        </w:tc>
        <w:tc>
          <w:tcPr>
            <w:tcW w:w="666" w:type="pct"/>
          </w:tcPr>
          <w:p w14:paraId="25B7F58B" w14:textId="10097C2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</w:t>
            </w:r>
          </w:p>
        </w:tc>
        <w:tc>
          <w:tcPr>
            <w:tcW w:w="1000" w:type="pct"/>
          </w:tcPr>
          <w:p w14:paraId="1D539543" w14:textId="56EDD1E4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Equipe</w:t>
            </w:r>
          </w:p>
        </w:tc>
        <w:tc>
          <w:tcPr>
            <w:tcW w:w="400" w:type="pct"/>
          </w:tcPr>
          <w:p w14:paraId="2A91F4EC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3C6DC372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701A3B" w14:paraId="241F61B8" w14:textId="77777777" w:rsidTr="00EF4316">
        <w:trPr>
          <w:gridAfter w:val="1"/>
          <w:wAfter w:w="6" w:type="pct"/>
          <w:trHeight w:val="562"/>
        </w:trPr>
        <w:tc>
          <w:tcPr>
            <w:tcW w:w="401" w:type="pct"/>
            <w:vMerge/>
          </w:tcPr>
          <w:p w14:paraId="567427C6" w14:textId="77777777" w:rsidR="00EF4316" w:rsidRPr="008306B4" w:rsidRDefault="00EF4316" w:rsidP="007E2B44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729602B4" w14:textId="77777777" w:rsidR="00EF4316" w:rsidRPr="002B502E" w:rsidRDefault="00EF4316" w:rsidP="002B502E">
            <w:pPr>
              <w:pStyle w:val="Ttulo2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3993" w:type="pct"/>
            <w:gridSpan w:val="5"/>
          </w:tcPr>
          <w:p w14:paraId="1DDB2396" w14:textId="36BC5858" w:rsidR="00EF4316" w:rsidRPr="002B502E" w:rsidRDefault="00EF4316" w:rsidP="002B502E">
            <w:pPr>
              <w:pStyle w:val="Ttulo2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  <w:p w14:paraId="5B59EE7F" w14:textId="76E0CB23" w:rsidR="00EF4316" w:rsidRPr="002B502E" w:rsidRDefault="00EF4316" w:rsidP="002B502E">
            <w:pPr>
              <w:pStyle w:val="Ttulo2"/>
              <w:widowControl w:val="0"/>
              <w:spacing w:before="0" w:line="360" w:lineRule="auto"/>
              <w:jc w:val="center"/>
              <w:outlineLvl w:val="1"/>
              <w:rPr>
                <w:rFonts w:ascii="Arial" w:eastAsiaTheme="minorEastAsia" w:hAnsi="Arial" w:cs="Arial"/>
                <w:bCs w:val="0"/>
                <w:color w:val="auto"/>
                <w:sz w:val="23"/>
                <w:szCs w:val="23"/>
                <w:lang w:val="pt-BR"/>
              </w:rPr>
            </w:pPr>
            <w:r w:rsidRPr="002B502E">
              <w:rPr>
                <w:rFonts w:ascii="Arial" w:eastAsiaTheme="minorEastAsia" w:hAnsi="Arial" w:cs="Arial"/>
                <w:bCs w:val="0"/>
                <w:color w:val="auto"/>
                <w:sz w:val="23"/>
                <w:szCs w:val="23"/>
                <w:lang w:val="pt-BR"/>
              </w:rPr>
              <w:t>Para os eventos de Bonito e Três Lagoas</w:t>
            </w:r>
          </w:p>
        </w:tc>
      </w:tr>
      <w:tr w:rsidR="00EF4316" w:rsidRPr="008306B4" w14:paraId="6816DB23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0A579ECD" w14:textId="77777777" w:rsidR="00EF4316" w:rsidRPr="008306B4" w:rsidRDefault="00EF4316" w:rsidP="009B67BD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1CAFC23E" w14:textId="0555820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55</w:t>
            </w:r>
          </w:p>
        </w:tc>
        <w:tc>
          <w:tcPr>
            <w:tcW w:w="1400" w:type="pct"/>
          </w:tcPr>
          <w:p w14:paraId="5E73D76B" w14:textId="7FF2B251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Crachá (personalizado)</w:t>
            </w:r>
          </w:p>
        </w:tc>
        <w:tc>
          <w:tcPr>
            <w:tcW w:w="666" w:type="pct"/>
          </w:tcPr>
          <w:p w14:paraId="1D1BFF83" w14:textId="6C3016C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600</w:t>
            </w:r>
          </w:p>
        </w:tc>
        <w:tc>
          <w:tcPr>
            <w:tcW w:w="1000" w:type="pct"/>
          </w:tcPr>
          <w:p w14:paraId="5625FDAF" w14:textId="0BE6A14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400" w:type="pct"/>
          </w:tcPr>
          <w:p w14:paraId="0A820C27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3A18E506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1C28FE26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1817AA2A" w14:textId="77777777" w:rsidR="00EF4316" w:rsidRPr="008306B4" w:rsidRDefault="00EF4316" w:rsidP="009B67BD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3CFFDDC6" w14:textId="5C9D5DAD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56</w:t>
            </w:r>
          </w:p>
        </w:tc>
        <w:tc>
          <w:tcPr>
            <w:tcW w:w="1400" w:type="pct"/>
          </w:tcPr>
          <w:p w14:paraId="5EE7C3CE" w14:textId="1DBB7EE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Cordão (personalizado)</w:t>
            </w:r>
          </w:p>
        </w:tc>
        <w:tc>
          <w:tcPr>
            <w:tcW w:w="666" w:type="pct"/>
          </w:tcPr>
          <w:p w14:paraId="7C4F98AA" w14:textId="3E774C58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600</w:t>
            </w:r>
          </w:p>
        </w:tc>
        <w:tc>
          <w:tcPr>
            <w:tcW w:w="1000" w:type="pct"/>
          </w:tcPr>
          <w:p w14:paraId="14A0A201" w14:textId="01B8903C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400" w:type="pct"/>
          </w:tcPr>
          <w:p w14:paraId="7173B7BC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7F5C8A0D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64D1162B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27FD1E1E" w14:textId="77777777" w:rsidR="00EF4316" w:rsidRPr="008306B4" w:rsidRDefault="00EF4316" w:rsidP="009B67BD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78036640" w14:textId="026ABE0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57</w:t>
            </w:r>
          </w:p>
        </w:tc>
        <w:tc>
          <w:tcPr>
            <w:tcW w:w="1400" w:type="pct"/>
          </w:tcPr>
          <w:p w14:paraId="347935AC" w14:textId="3EEBD2D1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Mochila (personalizada)</w:t>
            </w:r>
          </w:p>
        </w:tc>
        <w:tc>
          <w:tcPr>
            <w:tcW w:w="666" w:type="pct"/>
          </w:tcPr>
          <w:p w14:paraId="290CD9FB" w14:textId="33726EE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600</w:t>
            </w:r>
          </w:p>
        </w:tc>
        <w:tc>
          <w:tcPr>
            <w:tcW w:w="1000" w:type="pct"/>
          </w:tcPr>
          <w:p w14:paraId="6D134B7F" w14:textId="48150D40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400" w:type="pct"/>
          </w:tcPr>
          <w:p w14:paraId="184434C2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0BA8C66E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470222F5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3ACC55B4" w14:textId="77777777" w:rsidR="00EF4316" w:rsidRPr="008306B4" w:rsidRDefault="00EF4316" w:rsidP="009B67BD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24CA1879" w14:textId="61508461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58</w:t>
            </w:r>
          </w:p>
        </w:tc>
        <w:tc>
          <w:tcPr>
            <w:tcW w:w="1400" w:type="pct"/>
          </w:tcPr>
          <w:p w14:paraId="4C00BFC5" w14:textId="3576ACA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Caderno de anotação e caneta (personalizados)</w:t>
            </w:r>
          </w:p>
        </w:tc>
        <w:tc>
          <w:tcPr>
            <w:tcW w:w="666" w:type="pct"/>
          </w:tcPr>
          <w:p w14:paraId="53C9B930" w14:textId="1C29310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600</w:t>
            </w:r>
          </w:p>
        </w:tc>
        <w:tc>
          <w:tcPr>
            <w:tcW w:w="1000" w:type="pct"/>
          </w:tcPr>
          <w:p w14:paraId="7CD2515B" w14:textId="734A6B39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400" w:type="pct"/>
          </w:tcPr>
          <w:p w14:paraId="2B8817FB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1F0CBED8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25D86D8F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27801DF5" w14:textId="77777777" w:rsidR="00EF4316" w:rsidRPr="008306B4" w:rsidRDefault="00EF4316" w:rsidP="009B67BD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0C41943A" w14:textId="649674C1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59</w:t>
            </w:r>
          </w:p>
        </w:tc>
        <w:tc>
          <w:tcPr>
            <w:tcW w:w="1400" w:type="pct"/>
          </w:tcPr>
          <w:p w14:paraId="7909F7E6" w14:textId="7819AE5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Garrafas térmicas (personalizadas)</w:t>
            </w:r>
          </w:p>
        </w:tc>
        <w:tc>
          <w:tcPr>
            <w:tcW w:w="666" w:type="pct"/>
          </w:tcPr>
          <w:p w14:paraId="0E781FBB" w14:textId="6F286A2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600</w:t>
            </w:r>
          </w:p>
        </w:tc>
        <w:tc>
          <w:tcPr>
            <w:tcW w:w="1000" w:type="pct"/>
          </w:tcPr>
          <w:p w14:paraId="3165EF13" w14:textId="7C7E791E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400" w:type="pct"/>
          </w:tcPr>
          <w:p w14:paraId="2E9170D6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1CA29FC8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756E5286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061A5C8A" w14:textId="77777777" w:rsidR="00EF4316" w:rsidRPr="008306B4" w:rsidRDefault="00EF4316" w:rsidP="009B67BD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13891FA8" w14:textId="48D68AFD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60</w:t>
            </w:r>
          </w:p>
        </w:tc>
        <w:tc>
          <w:tcPr>
            <w:tcW w:w="1400" w:type="pct"/>
          </w:tcPr>
          <w:p w14:paraId="3C5CD733" w14:textId="4AE0221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Chaveiros (personalizados)</w:t>
            </w:r>
          </w:p>
        </w:tc>
        <w:tc>
          <w:tcPr>
            <w:tcW w:w="666" w:type="pct"/>
          </w:tcPr>
          <w:p w14:paraId="50B89ACA" w14:textId="311D0F6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600</w:t>
            </w:r>
          </w:p>
        </w:tc>
        <w:tc>
          <w:tcPr>
            <w:tcW w:w="1000" w:type="pct"/>
          </w:tcPr>
          <w:p w14:paraId="55171A5D" w14:textId="42E4A99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400" w:type="pct"/>
          </w:tcPr>
          <w:p w14:paraId="725B3999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30BD9E4A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3E6237D2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1D8CCAF8" w14:textId="77777777" w:rsidR="00EF4316" w:rsidRPr="008306B4" w:rsidRDefault="00EF4316" w:rsidP="009B67BD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4BFC74E5" w14:textId="128CE9A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61</w:t>
            </w:r>
          </w:p>
        </w:tc>
        <w:tc>
          <w:tcPr>
            <w:tcW w:w="1400" w:type="pct"/>
          </w:tcPr>
          <w:p w14:paraId="3D535646" w14:textId="0E902C34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Suporte de mesa para celular (personalizados)</w:t>
            </w:r>
          </w:p>
        </w:tc>
        <w:tc>
          <w:tcPr>
            <w:tcW w:w="666" w:type="pct"/>
          </w:tcPr>
          <w:p w14:paraId="41218E87" w14:textId="14F2FDF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600</w:t>
            </w:r>
          </w:p>
        </w:tc>
        <w:tc>
          <w:tcPr>
            <w:tcW w:w="1000" w:type="pct"/>
          </w:tcPr>
          <w:p w14:paraId="3F659561" w14:textId="490555E1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400" w:type="pct"/>
          </w:tcPr>
          <w:p w14:paraId="372076E4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737DDBB2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7EF58719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553C5046" w14:textId="77777777" w:rsidR="00EF4316" w:rsidRPr="008306B4" w:rsidRDefault="00EF4316" w:rsidP="009B67BD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1575D4AA" w14:textId="77F8489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62</w:t>
            </w:r>
          </w:p>
        </w:tc>
        <w:tc>
          <w:tcPr>
            <w:tcW w:w="1400" w:type="pct"/>
          </w:tcPr>
          <w:p w14:paraId="05E0731C" w14:textId="2F1D634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Camiseta Polo (personalizada)</w:t>
            </w:r>
          </w:p>
        </w:tc>
        <w:tc>
          <w:tcPr>
            <w:tcW w:w="666" w:type="pct"/>
          </w:tcPr>
          <w:p w14:paraId="0EACBF4F" w14:textId="1863AAFE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600</w:t>
            </w:r>
          </w:p>
        </w:tc>
        <w:tc>
          <w:tcPr>
            <w:tcW w:w="1000" w:type="pct"/>
          </w:tcPr>
          <w:p w14:paraId="1433EDC7" w14:textId="42A3A2B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Unidades</w:t>
            </w:r>
          </w:p>
        </w:tc>
        <w:tc>
          <w:tcPr>
            <w:tcW w:w="400" w:type="pct"/>
          </w:tcPr>
          <w:p w14:paraId="2735A7FD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507A4D55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45EEA7DC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6055AF44" w14:textId="77777777" w:rsidR="00EF4316" w:rsidRPr="008306B4" w:rsidRDefault="00EF4316" w:rsidP="009B67BD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25929D81" w14:textId="0DC1DB91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63</w:t>
            </w:r>
          </w:p>
        </w:tc>
        <w:tc>
          <w:tcPr>
            <w:tcW w:w="1400" w:type="pct"/>
          </w:tcPr>
          <w:p w14:paraId="5231AFD3" w14:textId="646C30A2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Papel timbrado A5 – programação do evento</w:t>
            </w:r>
          </w:p>
        </w:tc>
        <w:tc>
          <w:tcPr>
            <w:tcW w:w="666" w:type="pct"/>
          </w:tcPr>
          <w:p w14:paraId="57330F9D" w14:textId="7B10DB82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600</w:t>
            </w:r>
          </w:p>
        </w:tc>
        <w:tc>
          <w:tcPr>
            <w:tcW w:w="1000" w:type="pct"/>
          </w:tcPr>
          <w:p w14:paraId="5CEACB55" w14:textId="50C1F3CD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Unidades</w:t>
            </w:r>
          </w:p>
        </w:tc>
        <w:tc>
          <w:tcPr>
            <w:tcW w:w="400" w:type="pct"/>
          </w:tcPr>
          <w:p w14:paraId="368758CA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01662038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3B530302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1EA9BBCF" w14:textId="77777777" w:rsidR="00EF4316" w:rsidRPr="008306B4" w:rsidRDefault="00EF4316" w:rsidP="009B67BD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1CD29027" w14:textId="2FDD2FF9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64</w:t>
            </w:r>
          </w:p>
        </w:tc>
        <w:tc>
          <w:tcPr>
            <w:tcW w:w="1400" w:type="pct"/>
          </w:tcPr>
          <w:p w14:paraId="7096B995" w14:textId="04B131DD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Pasta personalizada com orelha (com bolsa – personalizada)</w:t>
            </w:r>
          </w:p>
        </w:tc>
        <w:tc>
          <w:tcPr>
            <w:tcW w:w="666" w:type="pct"/>
          </w:tcPr>
          <w:p w14:paraId="615A6A9C" w14:textId="7B93051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600</w:t>
            </w:r>
          </w:p>
        </w:tc>
        <w:tc>
          <w:tcPr>
            <w:tcW w:w="1000" w:type="pct"/>
          </w:tcPr>
          <w:p w14:paraId="64B8C8A6" w14:textId="52387A0F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400" w:type="pct"/>
          </w:tcPr>
          <w:p w14:paraId="1FF66A50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4B594904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22263915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60F21AD5" w14:textId="77777777" w:rsidR="00EF4316" w:rsidRPr="008306B4" w:rsidRDefault="00EF4316" w:rsidP="009B67BD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3943824D" w14:textId="6057995D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65</w:t>
            </w:r>
          </w:p>
        </w:tc>
        <w:tc>
          <w:tcPr>
            <w:tcW w:w="1400" w:type="pct"/>
          </w:tcPr>
          <w:p w14:paraId="42FC47DA" w14:textId="54F0E9BB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Diplomas personalizados</w:t>
            </w:r>
          </w:p>
        </w:tc>
        <w:tc>
          <w:tcPr>
            <w:tcW w:w="666" w:type="pct"/>
          </w:tcPr>
          <w:p w14:paraId="635D544E" w14:textId="5942F1ED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600</w:t>
            </w:r>
          </w:p>
        </w:tc>
        <w:tc>
          <w:tcPr>
            <w:tcW w:w="1000" w:type="pct"/>
          </w:tcPr>
          <w:p w14:paraId="0E781393" w14:textId="784805C2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400" w:type="pct"/>
          </w:tcPr>
          <w:p w14:paraId="2F939CB6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4CEFAF55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8306B4" w14:paraId="48142D24" w14:textId="77777777" w:rsidTr="00EF4316">
        <w:trPr>
          <w:gridAfter w:val="1"/>
          <w:wAfter w:w="6" w:type="pct"/>
          <w:trHeight w:val="586"/>
        </w:trPr>
        <w:tc>
          <w:tcPr>
            <w:tcW w:w="401" w:type="pct"/>
            <w:vMerge/>
          </w:tcPr>
          <w:p w14:paraId="3A5A01E9" w14:textId="77777777" w:rsidR="00EF4316" w:rsidRPr="008306B4" w:rsidRDefault="00EF4316" w:rsidP="006D1E7E">
            <w:pPr>
              <w:pStyle w:val="Ttulo2"/>
              <w:keepNext w:val="0"/>
              <w:keepLines w:val="0"/>
              <w:widowControl w:val="0"/>
              <w:spacing w:before="0"/>
              <w:ind w:left="72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5B8453F1" w14:textId="6AA7B5CA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66</w:t>
            </w:r>
          </w:p>
        </w:tc>
        <w:tc>
          <w:tcPr>
            <w:tcW w:w="1400" w:type="pct"/>
          </w:tcPr>
          <w:p w14:paraId="2A082C6D" w14:textId="6DEA95DE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Banners institucionais 90x120cm (personalizados)</w:t>
            </w:r>
          </w:p>
        </w:tc>
        <w:tc>
          <w:tcPr>
            <w:tcW w:w="666" w:type="pct"/>
          </w:tcPr>
          <w:p w14:paraId="169D10D7" w14:textId="5FD6A14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10</w:t>
            </w:r>
          </w:p>
        </w:tc>
        <w:tc>
          <w:tcPr>
            <w:tcW w:w="1000" w:type="pct"/>
          </w:tcPr>
          <w:p w14:paraId="229BC746" w14:textId="6FC980F3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400" w:type="pct"/>
          </w:tcPr>
          <w:p w14:paraId="4D3880A0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0BAB5CCF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EF4316" w:rsidRPr="006D1E7E" w14:paraId="2853E6E9" w14:textId="77777777" w:rsidTr="00EF4316">
        <w:trPr>
          <w:gridAfter w:val="1"/>
          <w:wAfter w:w="6" w:type="pct"/>
        </w:trPr>
        <w:tc>
          <w:tcPr>
            <w:tcW w:w="401" w:type="pct"/>
            <w:vMerge/>
          </w:tcPr>
          <w:p w14:paraId="4914A3E8" w14:textId="77777777" w:rsidR="00EF4316" w:rsidRPr="008306B4" w:rsidRDefault="00EF4316" w:rsidP="006D1E7E">
            <w:pPr>
              <w:pStyle w:val="Ttulo2"/>
              <w:keepNext w:val="0"/>
              <w:keepLines w:val="0"/>
              <w:widowControl w:val="0"/>
              <w:numPr>
                <w:ilvl w:val="1"/>
                <w:numId w:val="11"/>
              </w:numPr>
              <w:spacing w:before="0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</w:pPr>
          </w:p>
        </w:tc>
        <w:tc>
          <w:tcPr>
            <w:tcW w:w="600" w:type="pct"/>
          </w:tcPr>
          <w:p w14:paraId="3BE39B2C" w14:textId="7A7C72CE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67</w:t>
            </w:r>
          </w:p>
        </w:tc>
        <w:tc>
          <w:tcPr>
            <w:tcW w:w="1400" w:type="pct"/>
          </w:tcPr>
          <w:p w14:paraId="37E0CF5A" w14:textId="7E952CC6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proofErr w:type="spellStart"/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Backdrop</w:t>
            </w:r>
            <w:proofErr w:type="spellEnd"/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 xml:space="preserve"> institucional 3,00m x 2,50m com estrutura (personalizados)</w:t>
            </w:r>
          </w:p>
        </w:tc>
        <w:tc>
          <w:tcPr>
            <w:tcW w:w="666" w:type="pct"/>
          </w:tcPr>
          <w:p w14:paraId="467F81E4" w14:textId="58569B85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06</w:t>
            </w:r>
          </w:p>
        </w:tc>
        <w:tc>
          <w:tcPr>
            <w:tcW w:w="1000" w:type="pct"/>
          </w:tcPr>
          <w:p w14:paraId="24A6EBA2" w14:textId="31C68BED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 w:rsidRPr="002B502E"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400" w:type="pct"/>
          </w:tcPr>
          <w:p w14:paraId="32AA7D98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527" w:type="pct"/>
          </w:tcPr>
          <w:p w14:paraId="51A0FE98" w14:textId="77777777" w:rsidR="00EF4316" w:rsidRPr="002B502E" w:rsidRDefault="00EF4316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</w:p>
        </w:tc>
      </w:tr>
      <w:tr w:rsidR="000B4E27" w:rsidRPr="000B4E27" w14:paraId="2C833012" w14:textId="77777777" w:rsidTr="000B4E27">
        <w:trPr>
          <w:gridAfter w:val="1"/>
          <w:wAfter w:w="6" w:type="pct"/>
        </w:trPr>
        <w:tc>
          <w:tcPr>
            <w:tcW w:w="4467" w:type="pct"/>
            <w:gridSpan w:val="6"/>
          </w:tcPr>
          <w:p w14:paraId="07580A49" w14:textId="7094B5F1" w:rsidR="000B4E27" w:rsidRPr="002B502E" w:rsidRDefault="000B4E27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4"/>
                <w:szCs w:val="24"/>
                <w:lang w:val="pt-BR"/>
              </w:rPr>
              <w:t>Valor Global R$ (valor por extenso)</w:t>
            </w:r>
          </w:p>
        </w:tc>
        <w:tc>
          <w:tcPr>
            <w:tcW w:w="527" w:type="pct"/>
          </w:tcPr>
          <w:p w14:paraId="578F38CF" w14:textId="7B1D989F" w:rsidR="000B4E27" w:rsidRPr="002B502E" w:rsidRDefault="000B4E27" w:rsidP="002B502E">
            <w:pPr>
              <w:pStyle w:val="Ttulo2"/>
              <w:keepNext w:val="0"/>
              <w:keepLines w:val="0"/>
              <w:widowControl w:val="0"/>
              <w:spacing w:before="0" w:line="360" w:lineRule="auto"/>
              <w:outlineLvl w:val="1"/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auto"/>
                <w:sz w:val="22"/>
                <w:szCs w:val="22"/>
                <w:lang w:val="pt-BR"/>
              </w:rPr>
              <w:t>R$</w:t>
            </w:r>
          </w:p>
        </w:tc>
      </w:tr>
    </w:tbl>
    <w:p w14:paraId="71BDD84A" w14:textId="77777777" w:rsidR="008C6678" w:rsidRDefault="008C6678" w:rsidP="00D9059E">
      <w:pPr>
        <w:widowControl w:val="0"/>
        <w:spacing w:after="0" w:line="240" w:lineRule="auto"/>
        <w:rPr>
          <w:rFonts w:ascii="Arial" w:hAnsi="Arial" w:cs="Arial"/>
          <w:sz w:val="24"/>
          <w:szCs w:val="24"/>
          <w:lang w:val="pt-BR"/>
        </w:rPr>
      </w:pPr>
    </w:p>
    <w:p w14:paraId="24E66EFC" w14:textId="77777777" w:rsidR="008C6678" w:rsidRDefault="008C6678" w:rsidP="00D9059E">
      <w:pPr>
        <w:widowControl w:val="0"/>
        <w:spacing w:after="0" w:line="240" w:lineRule="auto"/>
        <w:rPr>
          <w:rFonts w:ascii="Arial" w:hAnsi="Arial" w:cs="Arial"/>
          <w:sz w:val="24"/>
          <w:szCs w:val="24"/>
          <w:lang w:val="pt-BR"/>
        </w:rPr>
      </w:pPr>
    </w:p>
    <w:p w14:paraId="6362F523" w14:textId="1B1F9010" w:rsidR="00624659" w:rsidRPr="008C6678" w:rsidRDefault="00CD76C9" w:rsidP="00D9059E">
      <w:pPr>
        <w:widowControl w:val="0"/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8C6678">
        <w:rPr>
          <w:rFonts w:ascii="Arial" w:hAnsi="Arial" w:cs="Arial"/>
          <w:sz w:val="24"/>
          <w:szCs w:val="24"/>
          <w:lang w:val="pt-BR"/>
        </w:rPr>
        <w:t>VALOR GLOBAL DA PROPOSTA: R$ ______________________________</w:t>
      </w:r>
    </w:p>
    <w:p w14:paraId="666338F2" w14:textId="77777777" w:rsidR="00624659" w:rsidRPr="008C6678" w:rsidRDefault="00CD76C9" w:rsidP="00D9059E">
      <w:pPr>
        <w:widowControl w:val="0"/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8C6678">
        <w:rPr>
          <w:rFonts w:ascii="Arial" w:hAnsi="Arial" w:cs="Arial"/>
          <w:sz w:val="24"/>
          <w:szCs w:val="24"/>
          <w:lang w:val="pt-BR"/>
        </w:rPr>
        <w:t>Valor por extenso: _________________________________________</w:t>
      </w:r>
    </w:p>
    <w:p w14:paraId="078C9813" w14:textId="77777777" w:rsidR="00624659" w:rsidRPr="008C6678" w:rsidRDefault="00CD76C9" w:rsidP="00D9059E">
      <w:pPr>
        <w:widowControl w:val="0"/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8C6678">
        <w:rPr>
          <w:rFonts w:ascii="Arial" w:hAnsi="Arial" w:cs="Arial"/>
          <w:sz w:val="24"/>
          <w:szCs w:val="24"/>
          <w:lang w:val="pt-BR"/>
        </w:rPr>
        <w:br/>
        <w:t>Validade da proposta: 60 dias.</w:t>
      </w:r>
    </w:p>
    <w:p w14:paraId="37B2C38E" w14:textId="77777777" w:rsidR="00624659" w:rsidRPr="008C6678" w:rsidRDefault="00CD76C9" w:rsidP="00D9059E">
      <w:pPr>
        <w:widowControl w:val="0"/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8C6678">
        <w:rPr>
          <w:rFonts w:ascii="Arial" w:hAnsi="Arial" w:cs="Arial"/>
          <w:sz w:val="24"/>
          <w:szCs w:val="24"/>
          <w:lang w:val="pt-BR"/>
        </w:rPr>
        <w:t>Declaramos que estão incluídos todos os tributos, encargos e custos diretos e indiretos.</w:t>
      </w:r>
    </w:p>
    <w:p w14:paraId="6004F055" w14:textId="569131D5" w:rsidR="00624659" w:rsidRPr="008C6678" w:rsidRDefault="00CD76C9" w:rsidP="00D9059E">
      <w:pPr>
        <w:widowControl w:val="0"/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8C6678">
        <w:rPr>
          <w:rFonts w:ascii="Arial" w:hAnsi="Arial" w:cs="Arial"/>
          <w:sz w:val="24"/>
          <w:szCs w:val="24"/>
          <w:lang w:val="pt-BR"/>
        </w:rPr>
        <w:br/>
        <w:t xml:space="preserve">Campo Grande, ____ de ___________ </w:t>
      </w:r>
      <w:proofErr w:type="spellStart"/>
      <w:r w:rsidRPr="008C6678">
        <w:rPr>
          <w:rFonts w:ascii="Arial" w:hAnsi="Arial" w:cs="Arial"/>
          <w:sz w:val="24"/>
          <w:szCs w:val="24"/>
          <w:lang w:val="pt-BR"/>
        </w:rPr>
        <w:t>de</w:t>
      </w:r>
      <w:proofErr w:type="spellEnd"/>
      <w:r w:rsidRPr="008C6678">
        <w:rPr>
          <w:rFonts w:ascii="Arial" w:hAnsi="Arial" w:cs="Arial"/>
          <w:sz w:val="24"/>
          <w:szCs w:val="24"/>
          <w:lang w:val="pt-BR"/>
        </w:rPr>
        <w:t xml:space="preserve"> 202</w:t>
      </w:r>
      <w:r w:rsidR="00254CDA" w:rsidRPr="008C6678">
        <w:rPr>
          <w:rFonts w:ascii="Arial" w:hAnsi="Arial" w:cs="Arial"/>
          <w:sz w:val="24"/>
          <w:szCs w:val="24"/>
          <w:lang w:val="pt-BR"/>
        </w:rPr>
        <w:t>6</w:t>
      </w:r>
      <w:r w:rsidRPr="008C6678">
        <w:rPr>
          <w:rFonts w:ascii="Arial" w:hAnsi="Arial" w:cs="Arial"/>
          <w:sz w:val="24"/>
          <w:szCs w:val="24"/>
          <w:lang w:val="pt-BR"/>
        </w:rPr>
        <w:t>.</w:t>
      </w:r>
    </w:p>
    <w:p w14:paraId="3884CD3D" w14:textId="77777777" w:rsidR="00624659" w:rsidRPr="008C6678" w:rsidRDefault="00CD76C9" w:rsidP="00D9059E">
      <w:pPr>
        <w:widowControl w:val="0"/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8C6678">
        <w:rPr>
          <w:rFonts w:ascii="Arial" w:hAnsi="Arial" w:cs="Arial"/>
          <w:sz w:val="24"/>
          <w:szCs w:val="24"/>
          <w:lang w:val="pt-BR"/>
        </w:rPr>
        <w:br/>
        <w:t>__________________________________</w:t>
      </w:r>
    </w:p>
    <w:p w14:paraId="59C26743" w14:textId="77777777" w:rsidR="00624659" w:rsidRPr="008C6678" w:rsidRDefault="00CD76C9" w:rsidP="00D9059E">
      <w:pPr>
        <w:widowControl w:val="0"/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8C6678">
        <w:rPr>
          <w:rFonts w:ascii="Arial" w:hAnsi="Arial" w:cs="Arial"/>
          <w:sz w:val="24"/>
          <w:szCs w:val="24"/>
          <w:lang w:val="pt-BR"/>
        </w:rPr>
        <w:t>Assinatura do Representante Legal</w:t>
      </w:r>
    </w:p>
    <w:sectPr w:rsidR="00624659" w:rsidRPr="008C667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888069C"/>
    <w:multiLevelType w:val="multilevel"/>
    <w:tmpl w:val="988E10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86034E7"/>
    <w:multiLevelType w:val="hybridMultilevel"/>
    <w:tmpl w:val="9672434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1400E"/>
    <w:rsid w:val="00034616"/>
    <w:rsid w:val="0003527C"/>
    <w:rsid w:val="0003594E"/>
    <w:rsid w:val="00057BE0"/>
    <w:rsid w:val="0006063C"/>
    <w:rsid w:val="00074C74"/>
    <w:rsid w:val="000A132D"/>
    <w:rsid w:val="000B4E27"/>
    <w:rsid w:val="000D4D25"/>
    <w:rsid w:val="000E08DE"/>
    <w:rsid w:val="00121569"/>
    <w:rsid w:val="00121A1C"/>
    <w:rsid w:val="0015074B"/>
    <w:rsid w:val="00171366"/>
    <w:rsid w:val="00177875"/>
    <w:rsid w:val="001A7BFC"/>
    <w:rsid w:val="001B33B4"/>
    <w:rsid w:val="001C4117"/>
    <w:rsid w:val="001C6707"/>
    <w:rsid w:val="001E38F2"/>
    <w:rsid w:val="001F76E0"/>
    <w:rsid w:val="00227488"/>
    <w:rsid w:val="002345E7"/>
    <w:rsid w:val="00254CDA"/>
    <w:rsid w:val="00263B68"/>
    <w:rsid w:val="00267BBF"/>
    <w:rsid w:val="00272F8D"/>
    <w:rsid w:val="002766BF"/>
    <w:rsid w:val="0029639D"/>
    <w:rsid w:val="002B502E"/>
    <w:rsid w:val="002C10F3"/>
    <w:rsid w:val="002E3648"/>
    <w:rsid w:val="00303338"/>
    <w:rsid w:val="00315760"/>
    <w:rsid w:val="00326F90"/>
    <w:rsid w:val="0033248E"/>
    <w:rsid w:val="003964EB"/>
    <w:rsid w:val="003B4673"/>
    <w:rsid w:val="003C4DAF"/>
    <w:rsid w:val="003D59B8"/>
    <w:rsid w:val="003F624D"/>
    <w:rsid w:val="00425CA7"/>
    <w:rsid w:val="00440F94"/>
    <w:rsid w:val="00483E60"/>
    <w:rsid w:val="004A6396"/>
    <w:rsid w:val="004A6B63"/>
    <w:rsid w:val="004A75C6"/>
    <w:rsid w:val="004C6C39"/>
    <w:rsid w:val="0050011A"/>
    <w:rsid w:val="005200C5"/>
    <w:rsid w:val="005324FA"/>
    <w:rsid w:val="005649AA"/>
    <w:rsid w:val="005A729E"/>
    <w:rsid w:val="005B7D4F"/>
    <w:rsid w:val="005C2E7B"/>
    <w:rsid w:val="005E02F1"/>
    <w:rsid w:val="005E3778"/>
    <w:rsid w:val="005F2070"/>
    <w:rsid w:val="00624659"/>
    <w:rsid w:val="006B093D"/>
    <w:rsid w:val="006D1E7E"/>
    <w:rsid w:val="00701A3B"/>
    <w:rsid w:val="00715E54"/>
    <w:rsid w:val="00742D5E"/>
    <w:rsid w:val="007B1113"/>
    <w:rsid w:val="007C1553"/>
    <w:rsid w:val="007E19E8"/>
    <w:rsid w:val="007E2B44"/>
    <w:rsid w:val="007E7398"/>
    <w:rsid w:val="008109D6"/>
    <w:rsid w:val="008306B4"/>
    <w:rsid w:val="00835C08"/>
    <w:rsid w:val="00842B5F"/>
    <w:rsid w:val="008574DD"/>
    <w:rsid w:val="00876765"/>
    <w:rsid w:val="008834A8"/>
    <w:rsid w:val="00884A4D"/>
    <w:rsid w:val="008C0A20"/>
    <w:rsid w:val="008C6678"/>
    <w:rsid w:val="008E62F9"/>
    <w:rsid w:val="008F482F"/>
    <w:rsid w:val="00931CCC"/>
    <w:rsid w:val="009335E0"/>
    <w:rsid w:val="0095038E"/>
    <w:rsid w:val="0095323E"/>
    <w:rsid w:val="009A149E"/>
    <w:rsid w:val="009B67BD"/>
    <w:rsid w:val="009C0FFC"/>
    <w:rsid w:val="00A00A9C"/>
    <w:rsid w:val="00A02538"/>
    <w:rsid w:val="00A07E79"/>
    <w:rsid w:val="00A404C8"/>
    <w:rsid w:val="00A63E32"/>
    <w:rsid w:val="00AA1D8D"/>
    <w:rsid w:val="00AA2790"/>
    <w:rsid w:val="00AF1DA2"/>
    <w:rsid w:val="00B028EA"/>
    <w:rsid w:val="00B029D2"/>
    <w:rsid w:val="00B10667"/>
    <w:rsid w:val="00B25D8F"/>
    <w:rsid w:val="00B365C8"/>
    <w:rsid w:val="00B47730"/>
    <w:rsid w:val="00B66E1B"/>
    <w:rsid w:val="00B84546"/>
    <w:rsid w:val="00B91983"/>
    <w:rsid w:val="00BA5CF1"/>
    <w:rsid w:val="00BB1A8F"/>
    <w:rsid w:val="00BC6645"/>
    <w:rsid w:val="00C05C60"/>
    <w:rsid w:val="00C468CE"/>
    <w:rsid w:val="00C96F73"/>
    <w:rsid w:val="00C9762E"/>
    <w:rsid w:val="00CB0664"/>
    <w:rsid w:val="00CB2453"/>
    <w:rsid w:val="00CB33EE"/>
    <w:rsid w:val="00CD76C9"/>
    <w:rsid w:val="00CE6803"/>
    <w:rsid w:val="00CF2CDE"/>
    <w:rsid w:val="00CF360C"/>
    <w:rsid w:val="00D00BC1"/>
    <w:rsid w:val="00D249F1"/>
    <w:rsid w:val="00D514E5"/>
    <w:rsid w:val="00D64795"/>
    <w:rsid w:val="00D660B4"/>
    <w:rsid w:val="00D87290"/>
    <w:rsid w:val="00D9059E"/>
    <w:rsid w:val="00DA7DE2"/>
    <w:rsid w:val="00DB16B8"/>
    <w:rsid w:val="00DB219C"/>
    <w:rsid w:val="00DB2BAF"/>
    <w:rsid w:val="00E075A5"/>
    <w:rsid w:val="00E8173D"/>
    <w:rsid w:val="00E81C03"/>
    <w:rsid w:val="00E8728D"/>
    <w:rsid w:val="00EA5EDA"/>
    <w:rsid w:val="00EC29A4"/>
    <w:rsid w:val="00ED1BE5"/>
    <w:rsid w:val="00EE43B3"/>
    <w:rsid w:val="00EF0F49"/>
    <w:rsid w:val="00EF4316"/>
    <w:rsid w:val="00F561C1"/>
    <w:rsid w:val="00F61E1C"/>
    <w:rsid w:val="00F67E00"/>
    <w:rsid w:val="00FC040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07CA36"/>
  <w14:defaultImageDpi w14:val="300"/>
  <w15:docId w15:val="{6B5145A9-4892-43ED-BA9F-3B1CAD4A7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1"/>
    <w:basedOn w:val="Normal"/>
    <w:link w:val="CabealhoChar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E81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1C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146CD1A-7B81-4389-B0BF-AA244C38F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7</Pages>
  <Words>1064</Words>
  <Characters>5748</Characters>
  <Application>Microsoft Office Word</Application>
  <DocSecurity>0</DocSecurity>
  <Lines>47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6799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>generated by python-docx</dc:description>
  <cp:lastModifiedBy>PAT-1311</cp:lastModifiedBy>
  <cp:revision>7</cp:revision>
  <cp:lastPrinted>2026-03-10T13:17:00Z</cp:lastPrinted>
  <dcterms:created xsi:type="dcterms:W3CDTF">2026-03-04T13:44:00Z</dcterms:created>
  <dcterms:modified xsi:type="dcterms:W3CDTF">2026-03-17T14:47:00Z</dcterms:modified>
  <cp:category/>
</cp:coreProperties>
</file>